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27FB5" w14:textId="2377102A" w:rsidR="00020A3D" w:rsidRPr="00541A12" w:rsidRDefault="006F1F2D" w:rsidP="00541A12">
      <w:pPr>
        <w:pStyle w:val="Ttulo1"/>
        <w:spacing w:after="160"/>
        <w:rPr>
          <w:rFonts w:ascii="Arial" w:hAnsi="Arial" w:cs="Arial"/>
          <w:sz w:val="36"/>
          <w:szCs w:val="36"/>
        </w:rPr>
      </w:pPr>
      <w:r w:rsidRPr="00541A12">
        <w:rPr>
          <w:rFonts w:ascii="Arial" w:hAnsi="Arial" w:cs="Arial"/>
          <w:sz w:val="36"/>
          <w:szCs w:val="36"/>
        </w:rPr>
        <w:t xml:space="preserve">Anexo A · Matriz de trazabilidad UR/PRD </w:t>
      </w:r>
      <w:r w:rsidR="00B74D62" w:rsidRPr="00541A12">
        <w:rPr>
          <w:rFonts w:ascii="Arial" w:hAnsi="Arial" w:cs="Arial"/>
          <w:sz w:val="36"/>
          <w:szCs w:val="36"/>
        </w:rPr>
        <w:t>&lt;-&gt;</w:t>
      </w:r>
      <w:r w:rsidRPr="00541A12">
        <w:rPr>
          <w:rFonts w:ascii="Arial" w:hAnsi="Arial" w:cs="Arial"/>
          <w:sz w:val="36"/>
          <w:szCs w:val="36"/>
        </w:rPr>
        <w:t xml:space="preserve"> SRS </w:t>
      </w:r>
      <w:r w:rsidR="00B74D62" w:rsidRPr="00541A12">
        <w:rPr>
          <w:rFonts w:ascii="Arial" w:hAnsi="Arial" w:cs="Arial"/>
          <w:sz w:val="36"/>
          <w:szCs w:val="36"/>
        </w:rPr>
        <w:t>&lt;-&gt;</w:t>
      </w:r>
      <w:r w:rsidRPr="00541A12">
        <w:rPr>
          <w:rFonts w:ascii="Arial" w:hAnsi="Arial" w:cs="Arial"/>
          <w:sz w:val="36"/>
          <w:szCs w:val="36"/>
        </w:rPr>
        <w:t xml:space="preserve"> RISK </w:t>
      </w:r>
      <w:r w:rsidR="00B74D62" w:rsidRPr="00541A12">
        <w:rPr>
          <w:rFonts w:ascii="Arial" w:hAnsi="Arial" w:cs="Arial"/>
          <w:sz w:val="36"/>
          <w:szCs w:val="36"/>
        </w:rPr>
        <w:t>&lt;-&gt;</w:t>
      </w:r>
      <w:r w:rsidRPr="00541A12">
        <w:rPr>
          <w:rFonts w:ascii="Arial" w:hAnsi="Arial" w:cs="Arial"/>
          <w:sz w:val="36"/>
          <w:szCs w:val="36"/>
        </w:rPr>
        <w:t xml:space="preserve"> VER </w:t>
      </w:r>
      <w:r w:rsidR="00B74D62" w:rsidRPr="00541A12">
        <w:rPr>
          <w:rFonts w:ascii="Arial" w:hAnsi="Arial" w:cs="Arial"/>
          <w:sz w:val="36"/>
          <w:szCs w:val="36"/>
        </w:rPr>
        <w:t>&lt;-&gt;</w:t>
      </w:r>
      <w:r w:rsidRPr="00541A12">
        <w:rPr>
          <w:rFonts w:ascii="Arial" w:hAnsi="Arial" w:cs="Arial"/>
          <w:sz w:val="36"/>
          <w:szCs w:val="36"/>
        </w:rPr>
        <w:t xml:space="preserve"> Release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50"/>
        <w:gridCol w:w="3450"/>
        <w:gridCol w:w="3450"/>
        <w:gridCol w:w="3450"/>
      </w:tblGrid>
      <w:tr w:rsidR="00020A3D" w:rsidRPr="007450C1" w14:paraId="53318D70" w14:textId="77777777" w:rsidTr="00541A12">
        <w:tc>
          <w:tcPr>
            <w:tcW w:w="3450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33A1193" w14:textId="77777777" w:rsidR="00020A3D" w:rsidRPr="00D87F34" w:rsidRDefault="006F1F2D">
            <w:pPr>
              <w:rPr>
                <w:sz w:val="22"/>
                <w:szCs w:val="22"/>
              </w:rPr>
            </w:pPr>
            <w:r w:rsidRPr="00D87F34">
              <w:rPr>
                <w:sz w:val="22"/>
                <w:szCs w:val="22"/>
              </w:rPr>
              <w:t>Código</w:t>
            </w:r>
          </w:p>
        </w:tc>
        <w:tc>
          <w:tcPr>
            <w:tcW w:w="345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5C137E8" w14:textId="7E719295" w:rsidR="00020A3D" w:rsidRPr="00D87F34" w:rsidRDefault="00180973">
            <w:pPr>
              <w:rPr>
                <w:sz w:val="22"/>
                <w:szCs w:val="22"/>
              </w:rPr>
            </w:pPr>
            <w:r w:rsidRPr="00D87F34">
              <w:rPr>
                <w:sz w:val="22"/>
                <w:szCs w:val="22"/>
              </w:rPr>
              <w:t xml:space="preserve">Anexo A </w:t>
            </w:r>
            <w:r w:rsidRPr="00D87F34">
              <w:rPr>
                <w:sz w:val="22"/>
                <w:szCs w:val="22"/>
                <w:lang w:val="pt-BR"/>
              </w:rPr>
              <w:t>Matriz de trazabilidad</w:t>
            </w:r>
          </w:p>
        </w:tc>
        <w:tc>
          <w:tcPr>
            <w:tcW w:w="3450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08A6A5E" w14:textId="77777777" w:rsidR="00020A3D" w:rsidRPr="00D87F34" w:rsidRDefault="006F1F2D">
            <w:pPr>
              <w:rPr>
                <w:sz w:val="22"/>
                <w:szCs w:val="22"/>
              </w:rPr>
            </w:pPr>
            <w:r w:rsidRPr="00D87F34">
              <w:rPr>
                <w:sz w:val="22"/>
                <w:szCs w:val="22"/>
              </w:rPr>
              <w:t>Proyecto</w:t>
            </w:r>
          </w:p>
        </w:tc>
        <w:tc>
          <w:tcPr>
            <w:tcW w:w="345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91F5CA2" w14:textId="77777777" w:rsidR="00020A3D" w:rsidRPr="00D87F34" w:rsidRDefault="006F1F2D">
            <w:pPr>
              <w:rPr>
                <w:sz w:val="22"/>
                <w:szCs w:val="22"/>
              </w:rPr>
            </w:pPr>
            <w:r w:rsidRPr="00D87F34">
              <w:rPr>
                <w:sz w:val="22"/>
                <w:szCs w:val="22"/>
              </w:rPr>
              <w:t>ADAS</w:t>
            </w:r>
          </w:p>
        </w:tc>
      </w:tr>
      <w:tr w:rsidR="00020A3D" w:rsidRPr="007450C1" w14:paraId="2ADF8DAD" w14:textId="77777777" w:rsidTr="00541A12">
        <w:tc>
          <w:tcPr>
            <w:tcW w:w="3450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F0BF2AE" w14:textId="77777777" w:rsidR="00020A3D" w:rsidRPr="00D87F34" w:rsidRDefault="006F1F2D">
            <w:pPr>
              <w:rPr>
                <w:sz w:val="22"/>
                <w:szCs w:val="22"/>
              </w:rPr>
            </w:pPr>
            <w:r w:rsidRPr="00D87F34">
              <w:rPr>
                <w:sz w:val="22"/>
                <w:szCs w:val="22"/>
              </w:rPr>
              <w:t>Versión</w:t>
            </w:r>
          </w:p>
        </w:tc>
        <w:tc>
          <w:tcPr>
            <w:tcW w:w="345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869D3C0" w14:textId="131C7260" w:rsidR="00020A3D" w:rsidRPr="00D87F34" w:rsidRDefault="15A29029">
            <w:pPr>
              <w:rPr>
                <w:sz w:val="22"/>
                <w:szCs w:val="22"/>
              </w:rPr>
            </w:pPr>
            <w:r w:rsidRPr="00D87F34">
              <w:rPr>
                <w:sz w:val="22"/>
                <w:szCs w:val="22"/>
              </w:rPr>
              <w:t>1.0.</w:t>
            </w:r>
            <w:r w:rsidR="009B4C49">
              <w:rPr>
                <w:sz w:val="22"/>
                <w:szCs w:val="22"/>
              </w:rPr>
              <w:t>1</w:t>
            </w:r>
          </w:p>
        </w:tc>
        <w:tc>
          <w:tcPr>
            <w:tcW w:w="3450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EED6517" w14:textId="77777777" w:rsidR="00020A3D" w:rsidRPr="00D87F34" w:rsidRDefault="006F1F2D">
            <w:pPr>
              <w:rPr>
                <w:sz w:val="22"/>
                <w:szCs w:val="22"/>
              </w:rPr>
            </w:pPr>
            <w:r w:rsidRPr="00D87F34">
              <w:rPr>
                <w:sz w:val="22"/>
                <w:szCs w:val="22"/>
              </w:rPr>
              <w:t>Estado</w:t>
            </w:r>
          </w:p>
        </w:tc>
        <w:tc>
          <w:tcPr>
            <w:tcW w:w="345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44BCC0B" w14:textId="179719D7" w:rsidR="00020A3D" w:rsidRPr="00D87F34" w:rsidRDefault="006F1F2D">
            <w:pPr>
              <w:rPr>
                <w:sz w:val="22"/>
                <w:szCs w:val="22"/>
              </w:rPr>
            </w:pPr>
            <w:r w:rsidRPr="00D87F34">
              <w:rPr>
                <w:sz w:val="22"/>
                <w:szCs w:val="22"/>
              </w:rPr>
              <w:t>Aprobado</w:t>
            </w:r>
          </w:p>
        </w:tc>
      </w:tr>
      <w:tr w:rsidR="003132A3" w:rsidRPr="007450C1" w14:paraId="414A2E66" w14:textId="77777777" w:rsidTr="00541A12">
        <w:tc>
          <w:tcPr>
            <w:tcW w:w="3450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99EAED0" w14:textId="28D14854" w:rsidR="003132A3" w:rsidRPr="00D87F34" w:rsidRDefault="003132A3">
            <w:pPr>
              <w:rPr>
                <w:sz w:val="22"/>
                <w:szCs w:val="22"/>
              </w:rPr>
            </w:pPr>
            <w:r w:rsidRPr="00D87F34">
              <w:rPr>
                <w:sz w:val="22"/>
                <w:szCs w:val="22"/>
              </w:rPr>
              <w:t>Fecha</w:t>
            </w:r>
          </w:p>
        </w:tc>
        <w:tc>
          <w:tcPr>
            <w:tcW w:w="345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7A5303D" w14:textId="40C215C1" w:rsidR="003132A3" w:rsidRPr="00D87F34" w:rsidRDefault="00092EE8">
            <w:pPr>
              <w:rPr>
                <w:sz w:val="22"/>
                <w:szCs w:val="22"/>
              </w:rPr>
            </w:pPr>
            <w:r w:rsidRPr="00D87F34">
              <w:rPr>
                <w:sz w:val="22"/>
                <w:szCs w:val="22"/>
              </w:rPr>
              <w:t>05/05/2026</w:t>
            </w:r>
          </w:p>
        </w:tc>
        <w:tc>
          <w:tcPr>
            <w:tcW w:w="3450" w:type="dxa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738635C" w14:textId="77777777" w:rsidR="003132A3" w:rsidRPr="00D87F34" w:rsidRDefault="003132A3">
            <w:pPr>
              <w:rPr>
                <w:sz w:val="22"/>
                <w:szCs w:val="22"/>
              </w:rPr>
            </w:pPr>
          </w:p>
        </w:tc>
        <w:tc>
          <w:tcPr>
            <w:tcW w:w="3450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9489A0A" w14:textId="77777777" w:rsidR="003132A3" w:rsidRPr="00D87F34" w:rsidRDefault="003132A3">
            <w:pPr>
              <w:rPr>
                <w:sz w:val="22"/>
                <w:szCs w:val="22"/>
              </w:rPr>
            </w:pPr>
          </w:p>
        </w:tc>
      </w:tr>
    </w:tbl>
    <w:p w14:paraId="5D4AEADB" w14:textId="77777777" w:rsidR="00020A3D" w:rsidRPr="003F2173" w:rsidRDefault="00020A3D"/>
    <w:p w14:paraId="1E20B890" w14:textId="1CC1B5AF" w:rsidR="00020A3D" w:rsidRPr="003F2173" w:rsidRDefault="006F1F2D">
      <w:r w:rsidRPr="0FF657AE">
        <w:rPr>
          <w:i/>
          <w:iCs/>
          <w:color w:val="505050"/>
        </w:rPr>
        <w:t xml:space="preserve">Uso: demostrar </w:t>
      </w:r>
      <w:r w:rsidR="5F633323" w:rsidRPr="0FF657AE">
        <w:rPr>
          <w:i/>
          <w:iCs/>
          <w:color w:val="505050"/>
        </w:rPr>
        <w:t>trazabilidad de extremo</w:t>
      </w:r>
      <w:r w:rsidRPr="0FF657AE">
        <w:rPr>
          <w:i/>
          <w:iCs/>
          <w:color w:val="505050"/>
        </w:rPr>
        <w:t xml:space="preserve"> a extremo y baseline por release.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674"/>
        <w:gridCol w:w="1677"/>
        <w:gridCol w:w="1624"/>
        <w:gridCol w:w="1705"/>
        <w:gridCol w:w="1551"/>
        <w:gridCol w:w="1492"/>
        <w:gridCol w:w="1691"/>
        <w:gridCol w:w="2584"/>
      </w:tblGrid>
      <w:tr w:rsidR="00B82735" w:rsidRPr="00CB3DAF" w14:paraId="6C150996" w14:textId="77777777" w:rsidTr="00D87F34">
        <w:trPr>
          <w:trHeight w:val="300"/>
          <w:tblHeader/>
        </w:trPr>
        <w:tc>
          <w:tcPr>
            <w:tcW w:w="598" w:type="pct"/>
            <w:shd w:val="clear" w:color="auto" w:fill="E5004C"/>
            <w:vAlign w:val="center"/>
          </w:tcPr>
          <w:p w14:paraId="33615438" w14:textId="7F8613F2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VER</w:t>
            </w:r>
          </w:p>
        </w:tc>
        <w:tc>
          <w:tcPr>
            <w:tcW w:w="599" w:type="pct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8554074" w14:textId="61C7255C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UR/PRD</w:t>
            </w:r>
          </w:p>
        </w:tc>
        <w:tc>
          <w:tcPr>
            <w:tcW w:w="580" w:type="pct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996A1AC" w14:textId="77777777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</w:t>
            </w:r>
          </w:p>
        </w:tc>
        <w:tc>
          <w:tcPr>
            <w:tcW w:w="609" w:type="pct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2C4FCCF" w14:textId="77777777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</w:t>
            </w:r>
          </w:p>
        </w:tc>
        <w:tc>
          <w:tcPr>
            <w:tcW w:w="554" w:type="pct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5CC557F" w14:textId="77777777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Release</w:t>
            </w:r>
          </w:p>
        </w:tc>
        <w:tc>
          <w:tcPr>
            <w:tcW w:w="533" w:type="pct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AF8AE39" w14:textId="77777777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Estado</w:t>
            </w:r>
          </w:p>
        </w:tc>
        <w:tc>
          <w:tcPr>
            <w:tcW w:w="604" w:type="pct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1408651" w14:textId="77777777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Resultado VER</w:t>
            </w:r>
          </w:p>
        </w:tc>
        <w:tc>
          <w:tcPr>
            <w:tcW w:w="923" w:type="pct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FD79251" w14:textId="77777777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Observaciones</w:t>
            </w:r>
          </w:p>
        </w:tc>
      </w:tr>
      <w:tr w:rsidR="00B82735" w:rsidRPr="00CB3DAF" w14:paraId="3CCE0302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6D5F1E1C" w14:textId="55B82353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VER-ADAS-001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E1DA95D" w14:textId="72B8DFDB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UR-AD-002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2F747F3" w14:textId="498423B2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SRS-AD-002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3901628" w14:textId="5974477C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002;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003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8567327" w14:textId="25A52426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78C6A52" w14:textId="49ADD841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0D7ACC0" w14:textId="6388DC99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8ADC0E5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039DF9E2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082C59D0" w14:textId="142FFD19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VER-ADAS-002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6563A45" w14:textId="5C9C65D8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UR-AD-002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5063B09" w14:textId="6D5FF702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SRS-AD-002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B13BD89" w14:textId="2E0646BE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002;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003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E7FC4B7" w14:textId="72828E68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6AA5A3F" w14:textId="2480402A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05524D1" w14:textId="1483B333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D175828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5056DE7E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0F666EA3" w14:textId="100D68AC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VER-ADAS-003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E88169C" w14:textId="51282F86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UR-AD-002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5D851C3" w14:textId="3D7147C8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 xml:space="preserve">SRS-AD-002 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6C57FAD" w14:textId="16265BEE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002;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003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EFB42A5" w14:textId="159E271E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83869BD" w14:textId="5AF4C11F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73D618A" w14:textId="1B7E684C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7818EFA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771A91B3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787E9176" w14:textId="6D7557FD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VER-ADAS-004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FA2612A" w14:textId="022446D1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UR-AD-002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376567D" w14:textId="3DDBA570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 xml:space="preserve">SRS-AD-002 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DE09ECC" w14:textId="46CE22FA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002;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003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B871ECF" w14:textId="6F4F5CC6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9B5CDA8" w14:textId="288639BC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E9F7396" w14:textId="5B73EAFF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FBCBFE5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59B0561F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27C36ADE" w14:textId="49BD6604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VER-ADAS-005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154743E" w14:textId="4D1F6801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UR-AD-002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FFC3DE0" w14:textId="2E66951A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 xml:space="preserve">SRS-AD-002 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ADE7B8F" w14:textId="1859F16A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002;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003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18E711B" w14:textId="52A6FE95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095E5D6" w14:textId="7E2198BB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19F1218" w14:textId="090B2C1B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185162C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54A23059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3DD3FEB9" w14:textId="01FF90E2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VER-ADAS-006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CE4CFAE" w14:textId="1C14BA21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UR-AD-002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100400B" w14:textId="3072D100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 xml:space="preserve">SRS-AD-002 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1A5CD2D" w14:textId="0A9C486D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002;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004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B38CA70" w14:textId="6B816E45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CBAEEE0" w14:textId="4DB4D39E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A6AC617" w14:textId="0CA7B7C4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77C3FA3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234AB605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18EC3C81" w14:textId="4465D105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VER-ADAS-007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D25A1E4" w14:textId="69E59C71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UR-AD-037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7C0A6AE" w14:textId="00D73188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 xml:space="preserve">SRS-AD-037 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4C74EFC" w14:textId="306FC75A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002; </w:t>
            </w:r>
            <w:r w:rsidRPr="00D87F34">
              <w:rPr>
                <w:sz w:val="18"/>
                <w:szCs w:val="18"/>
              </w:rPr>
              <w:lastRenderedPageBreak/>
              <w:t>RISK-AH-</w:t>
            </w:r>
            <w:r w:rsidR="00B82735" w:rsidRPr="00D87F34">
              <w:rPr>
                <w:sz w:val="18"/>
                <w:szCs w:val="18"/>
              </w:rPr>
              <w:t xml:space="preserve"> 004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1B78A00" w14:textId="5F704C98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lastRenderedPageBreak/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935E0CB" w14:textId="520918A2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2FD8777" w14:textId="19419746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093059B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2F5255EC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0B383516" w14:textId="11107906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VER-ADAS-008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435A5D4" w14:textId="424F62B6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UR-AD-037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92763FD" w14:textId="5A93ECAC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 xml:space="preserve">SRS-AD-037 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73391F4" w14:textId="63AED03B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002;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004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6CDB428" w14:textId="7237430D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C854AF1" w14:textId="05D4C6B9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098F0FF" w14:textId="04550D55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C965BF2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77D4E412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56EE1499" w14:textId="3FFF9B3E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VER-ADAS-009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4B714D5" w14:textId="250AD1D0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EA6D789" w14:textId="16163FAE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SRS-AD-001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1A7B0C2" w14:textId="44776131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D2B5321" w14:textId="4D142FC6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22101D1" w14:textId="5B80AFBD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74F66E6" w14:textId="4DED327F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528C330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0E7282A6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37800FDD" w14:textId="4BF37EFA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VER-ADAS-010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D3E8C5D" w14:textId="3A8FD0CB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39B8F26" w14:textId="63A62316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SRS-AD-001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1CF6399" w14:textId="350DB042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006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70E7AE5" w14:textId="1A79A80F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18D83A1" w14:textId="01DBEC07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CFF6232" w14:textId="1FB709F4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7727EAD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38C17B08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41629809" w14:textId="575B1469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VER-ADAS-011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A0ADEF0" w14:textId="3FD59036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E1785B6" w14:textId="374126B4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SRS-AD-001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7717FDF" w14:textId="717220F3" w:rsidR="00B82735" w:rsidRPr="00D87F34" w:rsidRDefault="004715EC" w:rsidP="004715EC">
            <w:pPr>
              <w:rPr>
                <w:sz w:val="18"/>
                <w:szCs w:val="18"/>
                <w:lang w:val="en-US"/>
              </w:rPr>
            </w:pPr>
            <w:r w:rsidRPr="00D87F34">
              <w:rPr>
                <w:sz w:val="18"/>
                <w:szCs w:val="18"/>
                <w:lang w:val="en-US"/>
              </w:rPr>
              <w:t>RISK-AH-</w:t>
            </w:r>
            <w:r w:rsidR="00B82735" w:rsidRPr="00D87F34">
              <w:rPr>
                <w:sz w:val="18"/>
                <w:szCs w:val="18"/>
                <w:lang w:val="en-US"/>
              </w:rPr>
              <w:t xml:space="preserve"> 001; </w:t>
            </w:r>
            <w:r w:rsidRPr="00D87F34">
              <w:rPr>
                <w:sz w:val="18"/>
                <w:szCs w:val="18"/>
                <w:lang w:val="en-US"/>
              </w:rPr>
              <w:t>RISK-AH-</w:t>
            </w:r>
            <w:r w:rsidR="00B82735" w:rsidRPr="00D87F34">
              <w:rPr>
                <w:sz w:val="18"/>
                <w:szCs w:val="18"/>
                <w:lang w:val="en-US"/>
              </w:rPr>
              <w:t xml:space="preserve"> 002; </w:t>
            </w:r>
            <w:r w:rsidRPr="00D87F34">
              <w:rPr>
                <w:sz w:val="18"/>
                <w:szCs w:val="18"/>
                <w:lang w:val="en-US"/>
              </w:rPr>
              <w:t>RISK-AH-</w:t>
            </w:r>
            <w:r w:rsidR="00B82735" w:rsidRPr="00D87F34">
              <w:rPr>
                <w:sz w:val="18"/>
                <w:szCs w:val="18"/>
                <w:lang w:val="en-US"/>
              </w:rPr>
              <w:t xml:space="preserve"> 004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6D82E38" w14:textId="4830F4DB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E7204AA" w14:textId="5F15ED44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729E44C" w14:textId="4C05AAFC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18364DE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58D2F678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2B70D648" w14:textId="5C2AE6F2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VER-ADAS-012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199A856" w14:textId="03E02E6E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UR-AD-011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EDBE18E" w14:textId="2F82D041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SRS-AD-011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468D73B" w14:textId="05F2E378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002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24CF3F4" w14:textId="192E523F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D37A843" w14:textId="0D2BAF22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B3EFD43" w14:textId="107D5B1E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1A24236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7A3AE018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4859094E" w14:textId="74EAB3D8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VER-ADAS-013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046462B" w14:textId="20D16F74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UR-AD-006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2FE9AAB" w14:textId="498CC845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SRS-AD-006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C804AB1" w14:textId="5DA57045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014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EC84791" w14:textId="211608D0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46E6D73" w14:textId="3BCF0D80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B69C492" w14:textId="341D5202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6327EE5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212FAC0A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4F635C03" w14:textId="6B024ED1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VER-ADAS-014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FB3EECE" w14:textId="6FE48482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UR-AD-011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4DD38DD" w14:textId="42435744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 xml:space="preserve">SRS-AD-011 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5DB62EE" w14:textId="207BBCFF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004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01DA84C" w14:textId="655CE9CE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CCE42E6" w14:textId="3BD1FB62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FE962D9" w14:textId="63DFF4D6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E1CC7F4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6DA0EF6A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0BCD367C" w14:textId="529690C0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VER-ADAS-015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CE7D1A7" w14:textId="1B8F96E2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UR-AD-011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462BB3A" w14:textId="2C779F8D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 xml:space="preserve">SRS-AD-011 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AB56573" w14:textId="2BB75744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004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2125DBE" w14:textId="3882604C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5A2FDAA" w14:textId="4B23756F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8EA5313" w14:textId="21C094FA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2262D33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55048A35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5AD7CD65" w14:textId="753BF415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VER-ADAS-016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20DB94E" w14:textId="7A52B5FC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UR-AD-004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38AD2A7" w14:textId="0D445F81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SRS-AD-004 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FC05165" w14:textId="74AEFCBA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004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4DC53F2" w14:textId="7CB522FD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38D0D4F" w14:textId="4B779C42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544517D" w14:textId="74200F7D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4218553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581ACFBC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3A32C416" w14:textId="180FBDC5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VER-ADAS-017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A36F0EA" w14:textId="6688BF21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UR-AD-004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8C51CCC" w14:textId="0B74357F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SRS-AD-004 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CEE8524" w14:textId="594B96BF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004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19B6F1C" w14:textId="4C0C4CE1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3026873" w14:textId="446FF5A9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E6DF78B" w14:textId="0CFF11FE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0C531F7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03A10815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34386E7E" w14:textId="2EEFF706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VER-ADAS-018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4805E64" w14:textId="28F877A1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UR-AD-043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BB1E4A3" w14:textId="5CB00755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SRS-AD-043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29D37E7" w14:textId="43E2F521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005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D7F60C5" w14:textId="0EEE2F14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AB050F1" w14:textId="507BF034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91DEC31" w14:textId="30620030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FAIL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BFAE7F3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58EC61AE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3BB372EE" w14:textId="46E46D75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VER-ADAS-019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1B2A4DF" w14:textId="453F2F0D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UR-AD-011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D6BC108" w14:textId="12F9E0B4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SRS-AD-011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9D8F4FE" w14:textId="74E2C15C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014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40623F5" w14:textId="6290D5D9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A9E7553" w14:textId="42F301F1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C07CCCB" w14:textId="3AADECC8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24840D7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24AB4910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1824132E" w14:textId="4447F7E5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lastRenderedPageBreak/>
              <w:t>VER-ADAS-020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58BD6D9" w14:textId="4E8F045D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UR-AD-032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0BE3099" w14:textId="79A2EE86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SRS-AD-032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B5B61C1" w14:textId="3A20E67A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F5980E6" w14:textId="6968DFE3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7B2B346" w14:textId="798B2150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D94555A" w14:textId="3D61891A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E9B3E20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0C05489E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060FC7CD" w14:textId="17FDF698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VER-ADAS-021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3639C68" w14:textId="03FA6E12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UR-AD-004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F743E89" w14:textId="0CBB4896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SRS-AD-004 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98FF82B" w14:textId="18C3CC97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002;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014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1FCFC32" w14:textId="7762038B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163DE76" w14:textId="6E164BA7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F5A159C" w14:textId="61D5791E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DFBB2C1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4FD748F6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68CD300A" w14:textId="04E9D600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VER-ADAS-022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05ECC22" w14:textId="2AD777DB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FCA09D8" w14:textId="2F3208DE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SRS-AD-001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4E886F9" w14:textId="2A8C8636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007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F4E9ECD" w14:textId="062EE3E9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62ED04D" w14:textId="75FBF6C1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CF9EBCB" w14:textId="55946976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AD7B212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4BA7B205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6D67DECC" w14:textId="19C37AFF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VER-ADAS-023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7568FF0" w14:textId="75D3416A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EDCE54B" w14:textId="29A9B984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SRS-AD-001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B5558CA" w14:textId="6C0598C9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007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7C86194" w14:textId="4FEA1139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D5464E7" w14:textId="627206E5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9AFA83D" w14:textId="399EAD7B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2D62072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6D85560E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6DF21676" w14:textId="7B523691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VER-ADAS-024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DAFC8D3" w14:textId="440777A9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BB83985" w14:textId="4B1337A6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SRS-AD-001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5836841" w14:textId="2DC348B0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007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792F1C9" w14:textId="61A39EA8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B5284CF" w14:textId="7189E26D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7BDDC67" w14:textId="17722AD1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9BD4823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77DEDBFC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7E051D60" w14:textId="1C043FC8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VER-ADAS-025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D8D05E8" w14:textId="5E7DE020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6285D6F" w14:textId="7F4F7AF2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SRS-AD-001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5956875" w14:textId="37C8508B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007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BFAAF5A" w14:textId="5D0A82E6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B25F4ED" w14:textId="5D2C4D0D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A31EADC" w14:textId="11E15351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80BCDB0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39A82F97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778A76B3" w14:textId="6A0F8CBB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VER-ADAS-026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3E6C45C" w14:textId="68442E8E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707FA49" w14:textId="20252E4E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SRS-AD-001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819CAAB" w14:textId="1AC6BEB6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007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502BD69" w14:textId="774C92A9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529309A" w14:textId="729409A9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83A340C" w14:textId="0C461788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BEBA1BA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56714160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0D135448" w14:textId="7196E129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VER-ADAS-027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CB08EAE" w14:textId="0EA9B92D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C5EA359" w14:textId="787543BD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SRS-AD-001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5AD43CD" w14:textId="6DEF8DD9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007;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008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426CE2D" w14:textId="4FA346D1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FC07F7F" w14:textId="1FD1DC4D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6E7FB3C" w14:textId="78016C5B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C9E0D4D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29813BDF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08692676" w14:textId="4448CC11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VER-ADAS-028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125D6F1" w14:textId="490A900B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3B3C3C6" w14:textId="28E2C25C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SRS-AD-001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26A763F" w14:textId="1A0E81D5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007;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008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754775F" w14:textId="45E0AFA5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E747863" w14:textId="1C3186AF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53B57FD" w14:textId="69A6E8D9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0AB5FA6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7A5DEEA2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1EF92C79" w14:textId="37C990DA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VER-ADAS-029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64593AA" w14:textId="4F470FDE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63E94E9" w14:textId="06E057B9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SRS-AD-001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9E3724F" w14:textId="39978107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007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457D298" w14:textId="57BF201C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8370A02" w14:textId="6D6A654C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2879AB6" w14:textId="433FCE88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747037E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3F78A28F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24DC4A17" w14:textId="4AC6CB85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VER-ADAS-030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E87EF73" w14:textId="0C2EAD1C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FFA0696" w14:textId="3C8B5B2A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SRS-AD-001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5DB936A" w14:textId="043DA950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007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B8AD18D" w14:textId="5A3FC3D6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7960762" w14:textId="5DAF911B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1A60980" w14:textId="01E3215C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9C7579C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071D1A85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159EA0BC" w14:textId="477A7C5E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VER-ADAS-031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3378420" w14:textId="597882D0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3D4847C" w14:textId="70E28B8A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SRS-AD-001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AEB601E" w14:textId="4C950547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007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6D67A27" w14:textId="5B48D7A2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D18EA87" w14:textId="4E1E5C9F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FEA3E5E" w14:textId="018373C2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86789C6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754FCCAE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2E60FFC6" w14:textId="4101EDD4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VER-ADAS-032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DFD57B7" w14:textId="73E749CA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B1B01E9" w14:textId="72869410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SRS-AD-001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6254034" w14:textId="520F95F3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007;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008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6FDFA68" w14:textId="14855B77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87C3629" w14:textId="4FEC37D4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0367638" w14:textId="2AFC88D6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4622C70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5B325E5C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24CC795E" w14:textId="020DA307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VER-ADAS-033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D4901FB" w14:textId="1EBC1010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4DDD393" w14:textId="4E9A7462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SRS-AD-001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D0A7CA1" w14:textId="699EDB4A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007;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008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14F2E81" w14:textId="5B129023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5B7C561" w14:textId="48733206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61C151F" w14:textId="351A3C6C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E631BE8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7811D907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09E5A62F" w14:textId="6034022E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VER-ADAS-034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CF8AB27" w14:textId="082205DE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ACAFB57" w14:textId="515E8644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SRS-AD-001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8192255" w14:textId="0E4F8711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007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382C314" w14:textId="7230797C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A827CB4" w14:textId="34F15E9C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AF6E634" w14:textId="4A8CDB41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CEA0014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693CAB7A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6425A4D7" w14:textId="46449939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lastRenderedPageBreak/>
              <w:t>VER-ADAS-035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0F2DFB7" w14:textId="4AD16ACB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07D3371" w14:textId="3351A9F3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 xml:space="preserve">SRS-AD-001 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E2B463A" w14:textId="1BFD6135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007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D723EFE" w14:textId="48B18408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2E780E6" w14:textId="3F1BC443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648BD51" w14:textId="18C430E8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F938406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62694DCE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52698DE1" w14:textId="50B6E983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VER-ADAS-036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AA84C7F" w14:textId="5DDEDDA4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58B5776" w14:textId="5EF19C01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 xml:space="preserve">SRS-AD-001 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DA733F6" w14:textId="6286F369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007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A26F957" w14:textId="5D22F5A8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4383202" w14:textId="1E05CDAF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AE3416E" w14:textId="3994FFCF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B51F67A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74F2AEEF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0BBE2742" w14:textId="14291D36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VER-ADAS-037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3BF8448" w14:textId="73434752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UR-AD-010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5428F9B" w14:textId="0C3E1081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SRS-AD-010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58BF1CC" w14:textId="00D175E6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009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10354DE" w14:textId="21370433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7DBC58E" w14:textId="0D30D36F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536AA8F" w14:textId="242685A3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D39FED9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3AE8C354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2E6735B6" w14:textId="08525333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VER-ADAS-038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672F6B7" w14:textId="5BBAA886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UR-AD-016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36FA105" w14:textId="61A92C7F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SRS-AD-016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C813527" w14:textId="0E6E4053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010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6397806" w14:textId="56A8EE05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5BE4330" w14:textId="22ADE03C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F246D71" w14:textId="74E18518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3875C32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6308B669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29B2F278" w14:textId="594E6FF1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VER-ADAS-039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93770E4" w14:textId="08283516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UR-AD-038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EF28131" w14:textId="69752190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SRS-AD-038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8530EA4" w14:textId="28B6243F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013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1361FA3" w14:textId="29C01953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468A4CE" w14:textId="653FE3C9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D873E96" w14:textId="0ABBE37B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878F2D5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2B367D7B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09C46C09" w14:textId="31295508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VER-ADAS-040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D39D0AA" w14:textId="367A98C9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UR-AD-018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E06B164" w14:textId="24A6082F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SRS-AD-018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1D04CE7" w14:textId="0C49DD74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013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F804DBC" w14:textId="49984105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8330462" w14:textId="65E92816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83BEA56" w14:textId="65129F9A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D99AAB4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42D4F4FE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7829596A" w14:textId="19AFDDA3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VER-ADAS-041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89024DA" w14:textId="2F19D0AC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CE26D81" w14:textId="23989C43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 xml:space="preserve">SRS-AD-001 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58FAB15" w14:textId="7E321B3D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009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0623AF9" w14:textId="71033BAC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37D14A8" w14:textId="56487D38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08E65B3" w14:textId="1681C072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1E03EC5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657437D0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42F30783" w14:textId="0AD685DE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VER-ADAS-042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C955E02" w14:textId="652E0D5E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9443975" w14:textId="30AF7C06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 xml:space="preserve">SRS-AD-001 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95D2953" w14:textId="72C1542B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011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ED5FE99" w14:textId="2415340A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2950ADF" w14:textId="21492FB2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ACEFE4F" w14:textId="0AC0A5AA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1FEC263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75630DA9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47DF4746" w14:textId="62DA4C58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VER-ADAS-043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9DDBB5D" w14:textId="1837E3A9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UR-AD-008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A69D5FE" w14:textId="626CB2C3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SRS-AD-008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943711A" w14:textId="53E2DC0F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011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B3B65F4" w14:textId="5C7A3587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0C305C1" w14:textId="0BD47D3C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4C074DC" w14:textId="1BA032D7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64FFB27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594D52C3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00D5B43E" w14:textId="6BAFBCBC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VER-ADAS-044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11B1113" w14:textId="75E7B2B4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UR-AD-008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66AE8E2" w14:textId="3A343DC3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SRS-AD-008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E74FDFE" w14:textId="2A4ABFC4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011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74EACF1" w14:textId="57646A56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04D5E09" w14:textId="1A93DC1E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31D59DC" w14:textId="6BCB31E7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80D178C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72785DA3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07C3712E" w14:textId="4FE8604C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VER-ADAS-045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72A1F76" w14:textId="5DAEEEB6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605CB55" w14:textId="2863E2AB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SRS-AD-001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7565113" w14:textId="1DA31C51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011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D210D1F" w14:textId="42504D78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8013BA0" w14:textId="2AD108F6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259290A" w14:textId="6D4655EA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1883C26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07E7D830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51DB9A54" w14:textId="20C321F2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VER-ADAS-046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E915820" w14:textId="3B82392F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UR-AD-038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8EE7899" w14:textId="015D1A40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SRS-AD-038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F956F87" w14:textId="37EFA701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011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44BE2FB" w14:textId="1DB8C179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E4F87F6" w14:textId="42C36F0D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C1F9481" w14:textId="3E5ADA89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290CBD2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03D14E18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4EC47A53" w14:textId="78FA0EB0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VER-ADAS-047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2E7251B" w14:textId="64EE9135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UR-AD-020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8873E38" w14:textId="32B88B32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SRS-AD-020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76ADA23" w14:textId="4E57062B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lastRenderedPageBreak/>
              <w:t>RISK-AH-</w:t>
            </w:r>
            <w:r w:rsidR="00B82735" w:rsidRPr="00D87F34">
              <w:rPr>
                <w:sz w:val="18"/>
                <w:szCs w:val="18"/>
              </w:rPr>
              <w:t xml:space="preserve"> 013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C277ABE" w14:textId="53E3005E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lastRenderedPageBreak/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19C93EE" w14:textId="280A1F28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EE3E12F" w14:textId="3E7E7C3B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742AC1A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1D2DC94A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2AEC173B" w14:textId="2C12649C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VER-ADAS-048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2E01AA6" w14:textId="76972923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UR-AD-038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A6B2B51" w14:textId="1D7A5037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 xml:space="preserve">SRS-AD-038 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C69BA89" w14:textId="08D982FE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013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EF98E17" w14:textId="469205F1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6CCFAD8" w14:textId="45D628D3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0C01F4A" w14:textId="1570C1B2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57D2629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1A6EC86E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59937518" w14:textId="58AA7316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VER-ADAS-049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A4E0484" w14:textId="633A529A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UR-AD-038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E0FEF94" w14:textId="78641ADB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 xml:space="preserve">SRS-AD-038 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466E05F" w14:textId="0C3EF590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012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5CD793A" w14:textId="6AFAC8B0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6B0981C" w14:textId="5ACACA35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FC855B2" w14:textId="21C39079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38C5A3D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1FB324DF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124E96B0" w14:textId="1E0DF899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VER-ADAS-050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6D7118C" w14:textId="5482567D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UR-AD-038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3C9230B" w14:textId="33672B56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 xml:space="preserve">SRS-AD-038 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6522826" w14:textId="70448161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012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89E8653" w14:textId="31F1F57C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494160A" w14:textId="3D7F8A60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01E4915" w14:textId="668A3E62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4E6A777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11113166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2B4FCA61" w14:textId="1906C4C0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VER-ADAS-051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1E9E7F4" w14:textId="69AF1ECA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5745E8C" w14:textId="1C364BF0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SRS-AD-001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C5BF1B5" w14:textId="0207D3FA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012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BADE78A" w14:textId="2A635F1B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99860D7" w14:textId="65C3F21E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5C7EB6D" w14:textId="608819EE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19F8DD6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3A4FD729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6E727C2D" w14:textId="33B6B1F3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VER-ADAS-052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4E80A53" w14:textId="5CCCAB8A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UR-AD-038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4E0C7F3" w14:textId="2D6350C7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 xml:space="preserve">SRS-AD-038 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E639F27" w14:textId="37686597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012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EE79607" w14:textId="4144461B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5738294" w14:textId="256D3747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B65414D" w14:textId="6057A19E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687297F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54DAA090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0FD5119F" w14:textId="02D57399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VER-ADAS-053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146593B" w14:textId="0AE4DAC8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UR-AD-038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2DA1B2E" w14:textId="561EABDF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 xml:space="preserve">SRS-AD-038 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4517905" w14:textId="2930698F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012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533738B" w14:textId="73425598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1E44FCB" w14:textId="79FBCE86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ED616B4" w14:textId="1CE0024B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631F040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7C3D1035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208E8A4E" w14:textId="51C07086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VER-ADAS-054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6255090" w14:textId="4F3960A9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UR-AD-038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0906341" w14:textId="71B47216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 xml:space="preserve">SRS-AD-038 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E3C7E45" w14:textId="75381B03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012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9AEB191" w14:textId="52DA959D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DDEF812" w14:textId="3E7177CC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DDF8FB4" w14:textId="58C4AD31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498929A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7C5DD91C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2C3CD0A1" w14:textId="5EA9AA82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VER-ADAS-055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251CC8B" w14:textId="4FC4D9BC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720E310" w14:textId="74D29735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SRS-AD-001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3B3AC4F" w14:textId="09145CE5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011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36C2C15" w14:textId="26AA895E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7E408E1" w14:textId="016E6295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235851F" w14:textId="0C35289D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A40A098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74FF0866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76B8C63E" w14:textId="2DFF284D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VER-ADAS-056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4939321" w14:textId="7EB9A1CA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UR-AD-008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C802749" w14:textId="50FD2E7D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SRS-AD-008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B70149B" w14:textId="42B841EC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011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5379A83" w14:textId="7764B31C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12F8AF3" w14:textId="652631E7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7F273C1" w14:textId="6E63D384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B4F871C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1B005255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6D32AFDE" w14:textId="30B9DB1B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VER-ADAS-057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D0AF48A" w14:textId="04EFC287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854120C" w14:textId="5F01BB60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SRS-AD-001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C452DE0" w14:textId="0E08969C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010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743394E" w14:textId="6D3842D0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8FA4E4F" w14:textId="374202D2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59B18F8" w14:textId="06B66FE9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A19CDFE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3808C903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6722336D" w14:textId="65175912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VER-ADAS-058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C759B48" w14:textId="71454AE1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UR-AD-009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6D2E4AF" w14:textId="7559DCD2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SRS-AD-009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39BEB03" w14:textId="1B2DE49D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006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C605BDA" w14:textId="22681954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7B09A67" w14:textId="2985AC98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D2043F2" w14:textId="1FEFE1FD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9DB95A6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75CDDF55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08057536" w14:textId="4BC10591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lastRenderedPageBreak/>
              <w:t>VER-ADAS-059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A1F02B1" w14:textId="75FA8DAD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2B72887" w14:textId="65CCEB50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SRS-AD-001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79A8FEC" w14:textId="4AA8104F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515053C" w14:textId="0EA0776C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276A8EF" w14:textId="5D4FABB5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D3BC65E" w14:textId="50BD5E0F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935F392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63A0D28C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00CFE7E4" w14:textId="46FF7972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VER-ADAS-060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1DF5DA8" w14:textId="0B44C305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118C562" w14:textId="3F171147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SRS-AD-001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E5901CA" w14:textId="2C868629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920B212" w14:textId="3D121DC9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65C313F" w14:textId="14DAE952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9DA11CF" w14:textId="0BCE334E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DE9F676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5A489AC8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14F64F98" w14:textId="51E2E839" w:rsidR="00B82735" w:rsidRPr="00D87F34" w:rsidRDefault="00B82735" w:rsidP="004715EC">
            <w:pPr>
              <w:suppressAutoHyphens/>
              <w:autoSpaceDN w:val="0"/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VER-ADAS-061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EE177BA" w14:textId="162E463D" w:rsidR="00B82735" w:rsidRPr="00D87F34" w:rsidRDefault="00B82735" w:rsidP="004715EC">
            <w:pPr>
              <w:suppressAutoHyphens/>
              <w:autoSpaceDN w:val="0"/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UR-AD-038</w:t>
            </w:r>
          </w:p>
          <w:p w14:paraId="6D3B972B" w14:textId="1E52F082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223336D" w14:textId="2E636772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 xml:space="preserve">SRS-AD-038 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B78982B" w14:textId="3FD5961B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012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CBD5EFB" w14:textId="7B0D80A8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7F1B9DF" w14:textId="14AC4EBB" w:rsidR="00B82735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RESUELTO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F746F0F" w14:textId="0092E040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FAIL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0D5847E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7B41D64D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07A05E41" w14:textId="08F3BC6F" w:rsidR="00B82735" w:rsidRPr="00D87F34" w:rsidRDefault="00B82735" w:rsidP="004715EC">
            <w:pPr>
              <w:suppressAutoHyphens/>
              <w:autoSpaceDN w:val="0"/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VER-ADAS-062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3DCF3AF" w14:textId="70D05A16" w:rsidR="00B82735" w:rsidRPr="00D87F34" w:rsidRDefault="00B82735" w:rsidP="004715EC">
            <w:pPr>
              <w:suppressAutoHyphens/>
              <w:autoSpaceDN w:val="0"/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UR-AD-038</w:t>
            </w:r>
          </w:p>
          <w:p w14:paraId="1FF6AA11" w14:textId="5ABB05DE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4E701BA" w14:textId="36845529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 xml:space="preserve">SRS-AD-038 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D3A1536" w14:textId="2A530D81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009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BEC0C11" w14:textId="500DA8AA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997B07C" w14:textId="52ED532B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B5A4363" w14:textId="1DB1B179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0D80B9A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374B27D8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3A0516E7" w14:textId="0990AD1E" w:rsidR="00B82735" w:rsidRPr="00D87F34" w:rsidRDefault="00B82735" w:rsidP="004715EC">
            <w:pPr>
              <w:suppressAutoHyphens/>
              <w:autoSpaceDN w:val="0"/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VER-ADAS-063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9C608E6" w14:textId="4DA4D660" w:rsidR="00B82735" w:rsidRPr="00D87F34" w:rsidRDefault="00B82735" w:rsidP="004715EC">
            <w:pPr>
              <w:suppressAutoHyphens/>
              <w:autoSpaceDN w:val="0"/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UR-AD-038</w:t>
            </w:r>
          </w:p>
          <w:p w14:paraId="307C55F0" w14:textId="5E7D58D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CF9AF7B" w14:textId="0DC3CA15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 xml:space="preserve">SRS-AD-038 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1CDCC9E" w14:textId="4F39DE1C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009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9C586D8" w14:textId="370C5082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9D2F3DE" w14:textId="0FA3363D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CE27EF7" w14:textId="44F2279B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82D921C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EF53D1" w:rsidRPr="00CB3DAF" w14:paraId="2E0318DC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35D1D4E3" w14:textId="0E4E139F" w:rsidR="00EF53D1" w:rsidRPr="00D87F34" w:rsidRDefault="00EF53D1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VER-ADAS-065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F33CCA8" w14:textId="5DC252BD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UR-AD-015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13F2D6F" w14:textId="113A96F4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SRS-AD-015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FBEE473" w14:textId="7A0AC69D" w:rsidR="00EF53D1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EF53D1" w:rsidRPr="00D87F34">
              <w:rPr>
                <w:sz w:val="18"/>
                <w:szCs w:val="18"/>
              </w:rPr>
              <w:t xml:space="preserve"> 009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27C4E8B" w14:textId="6E796164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5DE1EC9" w14:textId="15C86BD4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RESUELTO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54FDB43" w14:textId="18E63094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FAIL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39B75CC" w14:textId="77777777" w:rsidR="00EF53D1" w:rsidRPr="00D87F34" w:rsidRDefault="00EF53D1" w:rsidP="004715EC">
            <w:pPr>
              <w:rPr>
                <w:sz w:val="18"/>
                <w:szCs w:val="18"/>
              </w:rPr>
            </w:pPr>
          </w:p>
        </w:tc>
      </w:tr>
      <w:tr w:rsidR="00EF53D1" w:rsidRPr="00CB3DAF" w14:paraId="20B688D7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7B5E6B5C" w14:textId="64536552" w:rsidR="00EF53D1" w:rsidRPr="00D87F34" w:rsidRDefault="00EF53D1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VER-ADAS-066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2B893EC" w14:textId="1030C7A9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UR-AD-015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E0F84F3" w14:textId="51A17BA7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SRS-AD-015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46C2B4E" w14:textId="0A726B33" w:rsidR="00EF53D1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EF53D1" w:rsidRPr="00D87F34">
              <w:rPr>
                <w:sz w:val="18"/>
                <w:szCs w:val="18"/>
              </w:rPr>
              <w:t xml:space="preserve"> 009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F940720" w14:textId="419A352F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CE23184" w14:textId="7E074530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RESUELTO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C925517" w14:textId="51E24FAB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FAIL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4D73FC8" w14:textId="77777777" w:rsidR="00EF53D1" w:rsidRPr="00D87F34" w:rsidRDefault="00EF53D1" w:rsidP="004715EC">
            <w:pPr>
              <w:rPr>
                <w:sz w:val="18"/>
                <w:szCs w:val="18"/>
              </w:rPr>
            </w:pPr>
          </w:p>
        </w:tc>
      </w:tr>
      <w:tr w:rsidR="00EF53D1" w:rsidRPr="00CB3DAF" w14:paraId="5E12E22E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34F4EC07" w14:textId="6E62DB38" w:rsidR="00EF53D1" w:rsidRPr="00D87F34" w:rsidRDefault="00EF53D1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VER-ADAS-067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A155057" w14:textId="2EDCD91F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UR-AD-015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EB8116A" w14:textId="3461E2E9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SRS-AD-015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680FA5A" w14:textId="6287483C" w:rsidR="00EF53D1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EF53D1" w:rsidRPr="00D87F34">
              <w:rPr>
                <w:sz w:val="18"/>
                <w:szCs w:val="18"/>
              </w:rPr>
              <w:t xml:space="preserve"> 009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C2F1DC0" w14:textId="53F72FA7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6952405" w14:textId="105F9982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RESUELTO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293A26B" w14:textId="72172BE9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FAIL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4CAAB1A" w14:textId="77777777" w:rsidR="00EF53D1" w:rsidRPr="00D87F34" w:rsidRDefault="00EF53D1" w:rsidP="004715EC">
            <w:pPr>
              <w:rPr>
                <w:sz w:val="18"/>
                <w:szCs w:val="18"/>
              </w:rPr>
            </w:pPr>
          </w:p>
        </w:tc>
      </w:tr>
      <w:tr w:rsidR="00EF53D1" w:rsidRPr="00CB3DAF" w14:paraId="736626BC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0B26895D" w14:textId="6180EAC7" w:rsidR="00EF53D1" w:rsidRPr="00D87F34" w:rsidRDefault="00EF53D1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VER-ADAS-068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ED8BF1E" w14:textId="13EF3D17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UR-AD-012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C28B5F7" w14:textId="72586A51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SRS-AD-012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0D9BD4A" w14:textId="7AEB1549" w:rsidR="00EF53D1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EF53D1" w:rsidRPr="00D87F34">
              <w:rPr>
                <w:sz w:val="18"/>
                <w:szCs w:val="18"/>
              </w:rPr>
              <w:t xml:space="preserve"> 008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07A4E8D" w14:textId="4CEC02DE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F24417A" w14:textId="51CD8C47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RESUELTO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CF0BF63" w14:textId="7DFC6CD9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FAIL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AEAF92F" w14:textId="77777777" w:rsidR="00EF53D1" w:rsidRPr="00D87F34" w:rsidRDefault="00EF53D1" w:rsidP="004715EC">
            <w:pPr>
              <w:rPr>
                <w:sz w:val="18"/>
                <w:szCs w:val="18"/>
              </w:rPr>
            </w:pPr>
          </w:p>
        </w:tc>
      </w:tr>
      <w:tr w:rsidR="00EF53D1" w:rsidRPr="00CB3DAF" w14:paraId="2C848D0A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6CFF9258" w14:textId="29BBC2D0" w:rsidR="00EF53D1" w:rsidRPr="00D87F34" w:rsidRDefault="00EF53D1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VER-ADAS-069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37AD5F6" w14:textId="3480549E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UR-AD-012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A6F38DF" w14:textId="0F61E75D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SRS-AD-012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7E5C28B" w14:textId="279C9C83" w:rsidR="00EF53D1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EF53D1" w:rsidRPr="00D87F34">
              <w:rPr>
                <w:sz w:val="18"/>
                <w:szCs w:val="18"/>
              </w:rPr>
              <w:t xml:space="preserve"> 008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2EF74C9" w14:textId="1536D964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76005A2" w14:textId="60B4EE18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RESUELTO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9C4DDB0" w14:textId="57E8AD8D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FAIL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0796780" w14:textId="77777777" w:rsidR="00EF53D1" w:rsidRPr="00D87F34" w:rsidRDefault="00EF53D1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07F8E9D4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66CFEAF9" w14:textId="232D7C55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VER-ADAS-070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FC24538" w14:textId="53C59D6A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UR-AD-016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AE66FB5" w14:textId="60413040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SRS-AD-016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55817B2" w14:textId="64FDFC41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001; </w:t>
            </w: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010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7ECE168" w14:textId="743E8387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5904B6A" w14:textId="1F1B1137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BAA0C6F" w14:textId="1456E9A5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5ABB984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236BB3B8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6F73A1AC" w14:textId="23078965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VER-ADAS-071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FB0A19D" w14:textId="153D53CC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UR-AD-016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634D1BD" w14:textId="181DC2F0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SRS-AD-016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35F00FF" w14:textId="7EC3234D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010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BE1D021" w14:textId="1D48C6B5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0FA48F3" w14:textId="40832CB4" w:rsidR="00B82735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RESUELTO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CCD4646" w14:textId="654E163D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FAIL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A0DEDE2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39BA0928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387F8001" w14:textId="732EAA3A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VER-ADAS-072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E99AD87" w14:textId="20817473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UR-AD-012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8A30377" w14:textId="48CC33E0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SRS-AD-012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0C8A39A" w14:textId="1F2E2B13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008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89B154D" w14:textId="0BFBE08E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08D0CC2" w14:textId="0FBE18E7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E2F2386" w14:textId="7FB7FDF2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172BC99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26544C88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15DA1613" w14:textId="6045584C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VER-ADAS-073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B858348" w14:textId="42186587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UR-AD-012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C0A244A" w14:textId="37103DCA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SRS-AD-012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C1F217E" w14:textId="4937332C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008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D548D04" w14:textId="58E2500C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FB292F7" w14:textId="05F7ECFB" w:rsidR="00B82735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RESUELTO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0BCF6A2" w14:textId="50961A4F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FAIL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C4E63B8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47B8EDF9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3FC8095B" w14:textId="5F5944BB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VER-ADAS-074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3605D22" w14:textId="052DF1FA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UR-AD-012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2E19BDF" w14:textId="47E36A89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SRS-AD-012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4258E88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19C36CE" w14:textId="7D25B97E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0EF309D" w14:textId="41000672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328BE37" w14:textId="297C2A08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D163340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EF53D1" w:rsidRPr="00CB3DAF" w14:paraId="3104E663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75FD2464" w14:textId="7EAEB410" w:rsidR="00EF53D1" w:rsidRPr="00D87F34" w:rsidRDefault="00EF53D1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lastRenderedPageBreak/>
              <w:t>VER-ADAS-075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7114BB9" w14:textId="6A069969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UR-AD-038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D92F170" w14:textId="74CD2F1A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 xml:space="preserve">SRS-AD-038 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94551FF" w14:textId="65B2EC75" w:rsidR="00EF53D1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EF53D1" w:rsidRPr="00D87F34">
              <w:rPr>
                <w:sz w:val="18"/>
                <w:szCs w:val="18"/>
              </w:rPr>
              <w:t xml:space="preserve"> 012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07FAE73" w14:textId="2B4A0E83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D542866" w14:textId="0C725AEE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RESUELTO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09EBADC" w14:textId="1B654CE0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FAIL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4732951" w14:textId="77777777" w:rsidR="00EF53D1" w:rsidRPr="00D87F34" w:rsidRDefault="00EF53D1" w:rsidP="004715EC">
            <w:pPr>
              <w:rPr>
                <w:sz w:val="18"/>
                <w:szCs w:val="18"/>
              </w:rPr>
            </w:pPr>
          </w:p>
        </w:tc>
      </w:tr>
      <w:tr w:rsidR="00EF53D1" w:rsidRPr="00CB3DAF" w14:paraId="05BEB954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37376F4D" w14:textId="0F3ECCDE" w:rsidR="00EF53D1" w:rsidRPr="00D87F34" w:rsidRDefault="00EF53D1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VER-ADAS-076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7837518" w14:textId="2D28BD2E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UR-AD-038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92FF8CD" w14:textId="7E94F832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 xml:space="preserve">SRS-AD-038 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068BD91" w14:textId="1C263DAA" w:rsidR="00EF53D1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EF53D1" w:rsidRPr="00D87F34">
              <w:rPr>
                <w:sz w:val="18"/>
                <w:szCs w:val="18"/>
              </w:rPr>
              <w:t xml:space="preserve"> 012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41FA3AA" w14:textId="531B7541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CD67338" w14:textId="025255C9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RESUELTO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A0F099B" w14:textId="1842EA4B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FAIL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DF0461D" w14:textId="77777777" w:rsidR="00EF53D1" w:rsidRPr="00D87F34" w:rsidRDefault="00EF53D1" w:rsidP="004715EC">
            <w:pPr>
              <w:rPr>
                <w:sz w:val="18"/>
                <w:szCs w:val="18"/>
              </w:rPr>
            </w:pPr>
          </w:p>
        </w:tc>
      </w:tr>
      <w:tr w:rsidR="00EF53D1" w:rsidRPr="00CB3DAF" w14:paraId="324283AE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0B08C324" w14:textId="77460848" w:rsidR="00EF53D1" w:rsidRPr="00D87F34" w:rsidRDefault="00EF53D1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VER-ADAS-077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2755051" w14:textId="494C294C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UR-AD-020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9970F84" w14:textId="275B3E99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SRS-AD-020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33AF77F" w14:textId="02187196" w:rsidR="00EF53D1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EF53D1" w:rsidRPr="00D87F34">
              <w:rPr>
                <w:sz w:val="18"/>
                <w:szCs w:val="18"/>
              </w:rPr>
              <w:t xml:space="preserve"> 012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A7B0403" w14:textId="5F6E2B42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C55BC48" w14:textId="5AE6C4D2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RESUELTO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0250427" w14:textId="5A230C92" w:rsidR="00EF53D1" w:rsidRPr="00D87F34" w:rsidRDefault="00EF53D1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FAIL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71D1884" w14:textId="77777777" w:rsidR="00EF53D1" w:rsidRPr="00D87F34" w:rsidRDefault="00EF53D1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31D4D26A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52E99964" w14:textId="54B8B5BB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VER-ADAS-078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A90476B" w14:textId="06BC687A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UR-AD-038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C10B282" w14:textId="1F655BA0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 xml:space="preserve">SRS-AD-038 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79CE883" w14:textId="7ECA3E43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012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24CDD23" w14:textId="207E6B5B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9CC31E7" w14:textId="2F97AA31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9A32883" w14:textId="0DA62844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355E8E8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25A9E321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76E102FA" w14:textId="4D209F46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VER-ADAS-079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67B08C7" w14:textId="7D0DBE07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UR-AD-038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90CA9EF" w14:textId="0E78D64E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 xml:space="preserve">SRS-AD-038 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5E0288B" w14:textId="2FC38814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001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378AF0E" w14:textId="2CE93683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7E05D3D" w14:textId="1CAE13E2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565CCFF" w14:textId="3A636968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D761254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4BB2B82E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1B4EC8DF" w14:textId="778B202F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VER-ADAS-080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FE816B1" w14:textId="1C06AB0A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UR-AD-002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5BB6DF3" w14:textId="043AB4CD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SRS-AD-002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275E19C" w14:textId="7B483BDB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009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0812105" w14:textId="09DCF8C4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4DC8919" w14:textId="1C27A1D8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B84341C" w14:textId="12CF972C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9D00092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B82735" w:rsidRPr="00CB3DAF" w14:paraId="2E02FDA9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4808B17B" w14:textId="2F5EB086" w:rsidR="00B82735" w:rsidRPr="00D87F34" w:rsidRDefault="00B82735" w:rsidP="004715EC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VER-ADAS-081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1DB6B6E" w14:textId="0456183C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UR-AD-001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9B4FFE6" w14:textId="4E4ECDEA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SRS-AD-001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FCA0974" w14:textId="1D2D4389" w:rsidR="00B82735" w:rsidRPr="00D87F34" w:rsidRDefault="004715EC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</w:t>
            </w:r>
            <w:r w:rsidR="00B82735" w:rsidRPr="00D87F34">
              <w:rPr>
                <w:sz w:val="18"/>
                <w:szCs w:val="18"/>
              </w:rPr>
              <w:t xml:space="preserve"> 006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3EBB4C0" w14:textId="7D401B04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481EEFB" w14:textId="4C9C386B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POSPUESTO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7BA0D18" w14:textId="40E72509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FAIL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7951992" w14:textId="090EE19B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El funcionamiento no afecta siempre que se rellene la configuración esperada por el front</w:t>
            </w:r>
          </w:p>
        </w:tc>
      </w:tr>
      <w:tr w:rsidR="00B82735" w:rsidRPr="00CB3DAF" w14:paraId="0840F8C0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187AB45D" w14:textId="5EA6CB7C" w:rsidR="00B82735" w:rsidRPr="00D87F34" w:rsidRDefault="00B82735" w:rsidP="00D87F34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VER-ADAS-083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7A93F9D" w14:textId="1D7C4595" w:rsidR="00B82735" w:rsidRPr="00D87F34" w:rsidRDefault="00B82735" w:rsidP="004715EC">
            <w:pPr>
              <w:ind w:left="720" w:hanging="720"/>
              <w:rPr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UR-AD-004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2FA28E7" w14:textId="58583E2E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SRS-AD-004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1FFE89A" w14:textId="5E79834A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RISK-AH-014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866DCFC" w14:textId="1F5961EA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1.0.0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D387408" w14:textId="171EEB66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9C8317E" w14:textId="7E84B0FE" w:rsidR="00B82735" w:rsidRPr="00D87F34" w:rsidRDefault="00B82735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01F9FC3" w14:textId="77777777" w:rsidR="00B82735" w:rsidRPr="00D87F34" w:rsidRDefault="00B82735" w:rsidP="004715EC">
            <w:pPr>
              <w:rPr>
                <w:sz w:val="18"/>
                <w:szCs w:val="18"/>
              </w:rPr>
            </w:pPr>
          </w:p>
        </w:tc>
      </w:tr>
      <w:tr w:rsidR="004715EC" w:rsidRPr="00CB3DAF" w14:paraId="0F1CC958" w14:textId="77777777" w:rsidTr="00D87F34">
        <w:trPr>
          <w:trHeight w:val="300"/>
        </w:trPr>
        <w:tc>
          <w:tcPr>
            <w:tcW w:w="598" w:type="pct"/>
            <w:vAlign w:val="center"/>
          </w:tcPr>
          <w:p w14:paraId="1D708EA9" w14:textId="295D04B7" w:rsidR="004715EC" w:rsidRPr="00D87F34" w:rsidRDefault="00CB3DAF" w:rsidP="00D87F34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VER-ADAS-084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21DA292" w14:textId="34DBCED0" w:rsidR="004715EC" w:rsidRPr="00D87F34" w:rsidRDefault="004715EC" w:rsidP="00D87F34">
            <w:pPr>
              <w:rPr>
                <w:rFonts w:eastAsia="Times New Roman" w:cs="Times New Roman"/>
                <w:sz w:val="18"/>
                <w:szCs w:val="18"/>
              </w:rPr>
            </w:pPr>
            <w:r w:rsidRPr="00D87F34">
              <w:rPr>
                <w:rFonts w:eastAsia="Times New Roman" w:cs="Times New Roman"/>
                <w:sz w:val="18"/>
                <w:szCs w:val="18"/>
              </w:rPr>
              <w:t>N/A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5F25EDB" w14:textId="4B5196D7" w:rsidR="004715EC" w:rsidRPr="00D87F34" w:rsidRDefault="00CB3DAF" w:rsidP="004715EC">
            <w:pPr>
              <w:rPr>
                <w:sz w:val="18"/>
                <w:szCs w:val="18"/>
                <w:lang w:val="en-US"/>
              </w:rPr>
            </w:pPr>
            <w:r w:rsidRPr="00D87F34">
              <w:rPr>
                <w:sz w:val="18"/>
                <w:szCs w:val="18"/>
                <w:lang w:val="en-US"/>
              </w:rPr>
              <w:t>SRS-AD-002 SRS-AD-037 SRS-AD-041 SRS-AD-042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E2DCAA7" w14:textId="57568985" w:rsidR="004715EC" w:rsidRPr="00D87F34" w:rsidRDefault="00CB3DAF" w:rsidP="004715EC">
            <w:pPr>
              <w:rPr>
                <w:sz w:val="18"/>
                <w:szCs w:val="18"/>
                <w:lang w:val="en-US"/>
              </w:rPr>
            </w:pPr>
            <w:r w:rsidRPr="00D87F34">
              <w:rPr>
                <w:sz w:val="18"/>
                <w:szCs w:val="18"/>
                <w:lang w:val="en-US"/>
              </w:rPr>
              <w:t>RISK-AH-015 RISK-AH-016 RISK-AH-017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DC46A5F" w14:textId="5838667F" w:rsidR="004715EC" w:rsidRPr="00D87F34" w:rsidRDefault="00CF395B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1.0.1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331822C" w14:textId="3F278EF1" w:rsidR="004715EC" w:rsidRPr="00D87F34" w:rsidRDefault="00CF395B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 xml:space="preserve">PASS 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D5BACA7" w14:textId="05B4473A" w:rsidR="004715EC" w:rsidRPr="00D87F34" w:rsidRDefault="00CB3DAF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0FB2DE8" w14:textId="106AFCA3" w:rsidR="004715EC" w:rsidRPr="00D87F34" w:rsidRDefault="00CB3DAF" w:rsidP="004715EC">
            <w:pPr>
              <w:rPr>
                <w:sz w:val="18"/>
                <w:szCs w:val="18"/>
              </w:rPr>
            </w:pPr>
            <w:r w:rsidRPr="00D87F34">
              <w:rPr>
                <w:sz w:val="18"/>
                <w:szCs w:val="18"/>
              </w:rPr>
              <w:t>Validación mediante ejecución de la suite completa de tests automatizados</w:t>
            </w:r>
          </w:p>
        </w:tc>
      </w:tr>
      <w:tr w:rsidR="00E12460" w:rsidRPr="00630279" w14:paraId="29BAC850" w14:textId="77777777" w:rsidTr="004715EC">
        <w:trPr>
          <w:trHeight w:val="300"/>
        </w:trPr>
        <w:tc>
          <w:tcPr>
            <w:tcW w:w="598" w:type="pct"/>
            <w:vAlign w:val="center"/>
          </w:tcPr>
          <w:p w14:paraId="54DFBBCA" w14:textId="5A204FAD" w:rsidR="00E12460" w:rsidRPr="00E12460" w:rsidRDefault="00E12460" w:rsidP="00E12460">
            <w:pPr>
              <w:rPr>
                <w:rFonts w:eastAsia="Times New Roman" w:cs="Times New Roman"/>
                <w:sz w:val="18"/>
                <w:szCs w:val="18"/>
              </w:rPr>
            </w:pPr>
            <w:r w:rsidRPr="007C7699">
              <w:rPr>
                <w:rFonts w:eastAsia="Times New Roman" w:cs="Times New Roman"/>
                <w:sz w:val="18"/>
                <w:szCs w:val="18"/>
              </w:rPr>
              <w:t>VER-ADAS-084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6340A1A" w14:textId="249D9184" w:rsidR="00E12460" w:rsidRPr="00E12460" w:rsidRDefault="00E12460" w:rsidP="00E12460">
            <w:pPr>
              <w:rPr>
                <w:rFonts w:eastAsia="Times New Roman" w:cs="Times New Roman"/>
                <w:sz w:val="18"/>
                <w:szCs w:val="18"/>
              </w:rPr>
            </w:pPr>
            <w:r w:rsidRPr="007C7699">
              <w:rPr>
                <w:rFonts w:eastAsia="Times New Roman" w:cs="Times New Roman"/>
                <w:sz w:val="18"/>
                <w:szCs w:val="18"/>
              </w:rPr>
              <w:t>N/A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574597E" w14:textId="67D736DE" w:rsidR="00E12460" w:rsidRPr="00E12460" w:rsidRDefault="00E12460" w:rsidP="00E12460">
            <w:pPr>
              <w:rPr>
                <w:sz w:val="18"/>
                <w:szCs w:val="18"/>
                <w:lang w:val="en-US"/>
              </w:rPr>
            </w:pPr>
            <w:r w:rsidRPr="0059050A">
              <w:rPr>
                <w:sz w:val="18"/>
                <w:szCs w:val="18"/>
                <w:lang w:val="en-US"/>
              </w:rPr>
              <w:t>SRS-AD-002 SRS-AD-037 SRS-AD-041 SRS-AD-042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B9A0CA4" w14:textId="624BBBCA" w:rsidR="00E12460" w:rsidRPr="00E12460" w:rsidRDefault="00E12460" w:rsidP="00E12460">
            <w:pPr>
              <w:rPr>
                <w:sz w:val="18"/>
                <w:szCs w:val="18"/>
                <w:lang w:val="en-US"/>
              </w:rPr>
            </w:pPr>
            <w:r w:rsidRPr="00E12460">
              <w:rPr>
                <w:sz w:val="18"/>
                <w:szCs w:val="18"/>
              </w:rPr>
              <w:t>RISK-AH-018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FE3CF8F" w14:textId="597A52E3" w:rsidR="00E12460" w:rsidRPr="00D87F34" w:rsidRDefault="00E12460" w:rsidP="00E12460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1.0.1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19E94F1" w14:textId="2BDDA1BA" w:rsidR="00E12460" w:rsidRPr="00D87F34" w:rsidRDefault="00E12460" w:rsidP="00E12460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BC49BEC" w14:textId="0660F1EF" w:rsidR="00E12460" w:rsidRPr="00D87F34" w:rsidRDefault="00E12460" w:rsidP="00E12460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09E7352" w14:textId="44C3A184" w:rsidR="00E12460" w:rsidRPr="00630279" w:rsidRDefault="00630279" w:rsidP="00E12460">
            <w:pPr>
              <w:rPr>
                <w:sz w:val="18"/>
                <w:szCs w:val="18"/>
              </w:rPr>
            </w:pPr>
            <w:r w:rsidRPr="00630279">
              <w:rPr>
                <w:sz w:val="18"/>
                <w:szCs w:val="18"/>
              </w:rPr>
              <w:t>Validación mediante ejecución de suite completa de tests + verificación de dependencias sin vulnerabilidades</w:t>
            </w:r>
          </w:p>
        </w:tc>
      </w:tr>
      <w:tr w:rsidR="00F8762A" w:rsidRPr="00F8762A" w14:paraId="36CD9CED" w14:textId="77777777" w:rsidTr="004715EC">
        <w:trPr>
          <w:trHeight w:val="300"/>
        </w:trPr>
        <w:tc>
          <w:tcPr>
            <w:tcW w:w="598" w:type="pct"/>
            <w:vAlign w:val="center"/>
          </w:tcPr>
          <w:p w14:paraId="058FF89C" w14:textId="5F83BDA7" w:rsidR="00F8762A" w:rsidRPr="007C7699" w:rsidRDefault="00F8762A" w:rsidP="00E12460">
            <w:pPr>
              <w:rPr>
                <w:rFonts w:eastAsia="Times New Roman" w:cs="Times New Roman"/>
                <w:sz w:val="18"/>
                <w:szCs w:val="18"/>
              </w:rPr>
            </w:pPr>
            <w:r w:rsidRPr="007C7699">
              <w:rPr>
                <w:rFonts w:eastAsia="Times New Roman" w:cs="Times New Roman"/>
                <w:sz w:val="18"/>
                <w:szCs w:val="18"/>
              </w:rPr>
              <w:t>VER-ADAS-084</w:t>
            </w:r>
          </w:p>
        </w:tc>
        <w:tc>
          <w:tcPr>
            <w:tcW w:w="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F412CAB" w14:textId="58188CC5" w:rsidR="00F8762A" w:rsidRPr="007C7699" w:rsidRDefault="00F8762A" w:rsidP="00E12460">
            <w:pPr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N/A</w:t>
            </w:r>
          </w:p>
        </w:tc>
        <w:tc>
          <w:tcPr>
            <w:tcW w:w="58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25B9E93" w14:textId="69C85958" w:rsidR="00F8762A" w:rsidRPr="0059050A" w:rsidRDefault="00F8762A" w:rsidP="00E12460">
            <w:pPr>
              <w:rPr>
                <w:sz w:val="18"/>
                <w:szCs w:val="18"/>
                <w:lang w:val="en-US"/>
              </w:rPr>
            </w:pPr>
            <w:r w:rsidRPr="00D87F34">
              <w:rPr>
                <w:sz w:val="18"/>
                <w:szCs w:val="18"/>
                <w:lang w:val="en-US"/>
              </w:rPr>
              <w:t>SRS-AD-002; SRS-AD-037; SRS-AD-042</w:t>
            </w:r>
          </w:p>
        </w:tc>
        <w:tc>
          <w:tcPr>
            <w:tcW w:w="60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FDF2A06" w14:textId="5C98DE14" w:rsidR="00F8762A" w:rsidRPr="00F8762A" w:rsidRDefault="00F8762A" w:rsidP="00E12460">
            <w:pPr>
              <w:rPr>
                <w:sz w:val="18"/>
                <w:szCs w:val="18"/>
              </w:rPr>
            </w:pPr>
            <w:r w:rsidRPr="00F8762A">
              <w:rPr>
                <w:sz w:val="18"/>
                <w:szCs w:val="18"/>
              </w:rPr>
              <w:t>RISK-AH-019</w:t>
            </w:r>
          </w:p>
        </w:tc>
        <w:tc>
          <w:tcPr>
            <w:tcW w:w="5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F5BD9A2" w14:textId="2136FF9E" w:rsidR="00F8762A" w:rsidRDefault="00F8762A" w:rsidP="00E12460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1.0.1</w:t>
            </w:r>
          </w:p>
        </w:tc>
        <w:tc>
          <w:tcPr>
            <w:tcW w:w="53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1B90834" w14:textId="5861E4FA" w:rsidR="00F8762A" w:rsidRDefault="00F8762A" w:rsidP="00E12460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PASS</w:t>
            </w:r>
          </w:p>
        </w:tc>
        <w:tc>
          <w:tcPr>
            <w:tcW w:w="60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27C592E" w14:textId="45317695" w:rsidR="00F8762A" w:rsidRDefault="00F8762A" w:rsidP="00E12460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PASS</w:t>
            </w:r>
          </w:p>
        </w:tc>
        <w:tc>
          <w:tcPr>
            <w:tcW w:w="92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7760C95" w14:textId="730A0433" w:rsidR="00F8762A" w:rsidRPr="00F8762A" w:rsidRDefault="00F8762A" w:rsidP="00E12460">
            <w:pPr>
              <w:rPr>
                <w:sz w:val="18"/>
                <w:szCs w:val="18"/>
              </w:rPr>
            </w:pPr>
            <w:r w:rsidRPr="00F8762A">
              <w:rPr>
                <w:sz w:val="18"/>
                <w:szCs w:val="18"/>
              </w:rPr>
              <w:t>Validación de hardening de endpoints y comunicaciones mediante tests automatizados</w:t>
            </w:r>
          </w:p>
        </w:tc>
      </w:tr>
    </w:tbl>
    <w:p w14:paraId="17A034A5" w14:textId="77777777" w:rsidR="00020A3D" w:rsidRPr="00F8762A" w:rsidRDefault="00020A3D"/>
    <w:p w14:paraId="4926925D" w14:textId="60C69E28" w:rsidR="786FFC65" w:rsidRPr="00F8762A" w:rsidRDefault="786FFC65">
      <w:r w:rsidRPr="00F8762A">
        <w:br w:type="page"/>
      </w:r>
    </w:p>
    <w:tbl>
      <w:tblPr>
        <w:tblStyle w:val="Tablaconcuadrcula"/>
        <w:tblW w:w="5000" w:type="pct"/>
        <w:tblLook w:val="0420" w:firstRow="1" w:lastRow="0" w:firstColumn="0" w:lastColumn="0" w:noHBand="0" w:noVBand="1"/>
      </w:tblPr>
      <w:tblGrid>
        <w:gridCol w:w="1147"/>
        <w:gridCol w:w="2456"/>
        <w:gridCol w:w="2906"/>
        <w:gridCol w:w="4060"/>
        <w:gridCol w:w="3411"/>
      </w:tblGrid>
      <w:tr w:rsidR="786FFC65" w14:paraId="05E34F6D" w14:textId="77777777" w:rsidTr="00541A12">
        <w:trPr>
          <w:trHeight w:val="300"/>
        </w:trPr>
        <w:tc>
          <w:tcPr>
            <w:tcW w:w="395" w:type="pct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49E6926" w14:textId="76CAA84F" w:rsidR="786FFC65" w:rsidRPr="00F8762A" w:rsidRDefault="786FFC65"/>
        </w:tc>
        <w:tc>
          <w:tcPr>
            <w:tcW w:w="903" w:type="pct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C158E1D" w14:textId="77777777" w:rsidR="786FFC65" w:rsidRDefault="786FFC65">
            <w:r>
              <w:t>UR/PRD</w:t>
            </w:r>
          </w:p>
        </w:tc>
        <w:tc>
          <w:tcPr>
            <w:tcW w:w="1070" w:type="pct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BF85177" w14:textId="77777777" w:rsidR="786FFC65" w:rsidRDefault="786FFC65">
            <w:r>
              <w:t>SRS</w:t>
            </w:r>
          </w:p>
        </w:tc>
        <w:tc>
          <w:tcPr>
            <w:tcW w:w="1421" w:type="pct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B78ACC3" w14:textId="77777777" w:rsidR="786FFC65" w:rsidRDefault="786FFC65">
            <w:r>
              <w:t>RISK</w:t>
            </w:r>
          </w:p>
        </w:tc>
        <w:tc>
          <w:tcPr>
            <w:tcW w:w="1211" w:type="pct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EDF9798" w14:textId="77777777" w:rsidR="786FFC65" w:rsidRDefault="786FFC65">
            <w:r>
              <w:t>VER</w:t>
            </w:r>
          </w:p>
        </w:tc>
      </w:tr>
      <w:tr w:rsidR="786FFC65" w14:paraId="0C8AD1F6" w14:textId="77777777" w:rsidTr="00541A12">
        <w:trPr>
          <w:trHeight w:val="300"/>
        </w:trPr>
        <w:tc>
          <w:tcPr>
            <w:tcW w:w="395" w:type="pct"/>
            <w:shd w:val="clear" w:color="auto" w:fill="E5004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F7AA477" w14:textId="41383AA8" w:rsidR="74BB2B9E" w:rsidRDefault="74BB2B9E" w:rsidP="786FFC65">
            <w:r>
              <w:t>Referencia</w:t>
            </w:r>
          </w:p>
        </w:tc>
        <w:tc>
          <w:tcPr>
            <w:tcW w:w="90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813A25E" w14:textId="2409059A" w:rsidR="6B52A574" w:rsidRPr="00D87F34" w:rsidRDefault="6B52A574">
            <w:pPr>
              <w:rPr>
                <w:lang w:val="it-IT"/>
              </w:rPr>
            </w:pPr>
            <w:r w:rsidRPr="00D87F34">
              <w:rPr>
                <w:lang w:val="it-IT"/>
              </w:rPr>
              <w:t>FT_SW_Registro_UR_PRD</w:t>
            </w:r>
          </w:p>
        </w:tc>
        <w:tc>
          <w:tcPr>
            <w:tcW w:w="107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9B2502C" w14:textId="5C9F695A" w:rsidR="6B52A574" w:rsidRDefault="6B52A574">
            <w:r>
              <w:t>FT_SW_Especificacion_SRS_VF</w:t>
            </w:r>
          </w:p>
        </w:tc>
        <w:tc>
          <w:tcPr>
            <w:tcW w:w="1421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6E94191" w14:textId="51A7E3E1" w:rsidR="6B52A574" w:rsidRDefault="6B52A574">
            <w:r>
              <w:t>RMF-SW-ADAS_Plantilla_archivo_gestion_riesgos_VF</w:t>
            </w:r>
          </w:p>
        </w:tc>
        <w:tc>
          <w:tcPr>
            <w:tcW w:w="1211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F3558A8" w14:textId="49BB8445" w:rsidR="6B52A574" w:rsidRDefault="6B52A574">
            <w:r>
              <w:t>FT-SW-VER-001_Plantilla_casos_de_prueba_VER</w:t>
            </w:r>
          </w:p>
        </w:tc>
      </w:tr>
    </w:tbl>
    <w:p w14:paraId="15FA2D59" w14:textId="42113080" w:rsidR="786FFC65" w:rsidRDefault="786FFC65"/>
    <w:p w14:paraId="01C54F5C" w14:textId="0C08B5C0" w:rsidR="786FFC65" w:rsidRDefault="786FFC65" w:rsidP="786FFC65"/>
    <w:sectPr w:rsidR="786FFC65" w:rsidSect="00034616">
      <w:headerReference w:type="default" r:id="rId10"/>
      <w:pgSz w:w="15840" w:h="12240" w:orient="landscape"/>
      <w:pgMar w:top="907" w:right="1020" w:bottom="794" w:left="10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223BB" w14:textId="77777777" w:rsidR="00D6420C" w:rsidRDefault="00D6420C" w:rsidP="00E54CC8">
      <w:pPr>
        <w:spacing w:line="240" w:lineRule="auto"/>
      </w:pPr>
      <w:r>
        <w:separator/>
      </w:r>
    </w:p>
  </w:endnote>
  <w:endnote w:type="continuationSeparator" w:id="0">
    <w:p w14:paraId="25094FD7" w14:textId="77777777" w:rsidR="00D6420C" w:rsidRDefault="00D6420C" w:rsidP="00E54C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 (Cuerpo en alfabeto compl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00D2E" w14:textId="77777777" w:rsidR="00D6420C" w:rsidRDefault="00D6420C" w:rsidP="00E54CC8">
      <w:pPr>
        <w:spacing w:line="240" w:lineRule="auto"/>
      </w:pPr>
      <w:r>
        <w:separator/>
      </w:r>
    </w:p>
  </w:footnote>
  <w:footnote w:type="continuationSeparator" w:id="0">
    <w:p w14:paraId="78E45457" w14:textId="77777777" w:rsidR="00D6420C" w:rsidRDefault="00D6420C" w:rsidP="00E54C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FC045" w14:textId="361FDC06" w:rsidR="00E54CC8" w:rsidRDefault="00E54CC8">
    <w:pPr>
      <w:pStyle w:val="Encabezado"/>
    </w:pPr>
    <w:r>
      <w:rPr>
        <w:noProof/>
      </w:rPr>
      <w:drawing>
        <wp:inline distT="0" distB="0" distL="0" distR="0" wp14:anchorId="6AF8A668" wp14:editId="6014E661">
          <wp:extent cx="979924" cy="278814"/>
          <wp:effectExtent l="0" t="0" r="0" b="6985"/>
          <wp:docPr id="1148605915" name="Picture 4988979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9924" cy="2788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A2DB7">
      <w:tab/>
    </w:r>
    <w:r w:rsidR="002A2DB7">
      <w:tab/>
    </w:r>
    <w:r w:rsidR="002A2DB7">
      <w:tab/>
    </w:r>
    <w:r w:rsidR="000D23FF">
      <w:t xml:space="preserve">  </w:t>
    </w:r>
    <w:r w:rsidR="000D23FF" w:rsidRPr="002A2DB7">
      <w:rPr>
        <w:rFonts w:ascii="Arial" w:eastAsiaTheme="minorEastAsia" w:hAnsi="Arial"/>
        <w:color w:val="646464"/>
        <w:sz w:val="16"/>
        <w:szCs w:val="19"/>
      </w:rPr>
      <w:t>Anexo A · Matriz de trazabilidad UR/PRD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954AB4"/>
    <w:multiLevelType w:val="multilevel"/>
    <w:tmpl w:val="696A861E"/>
    <w:styleLink w:val="Listaactual1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680" w:hanging="680"/>
      </w:pPr>
    </w:lvl>
    <w:lvl w:ilvl="2">
      <w:start w:val="1"/>
      <w:numFmt w:val="decimal"/>
      <w:lvlText w:val="%3."/>
      <w:lvlJc w:val="left"/>
      <w:pPr>
        <w:ind w:left="907" w:hanging="907"/>
      </w:pPr>
    </w:lvl>
    <w:lvl w:ilvl="3">
      <w:start w:val="1"/>
      <w:numFmt w:val="decimal"/>
      <w:lvlText w:val="%1.%2.%3.%4"/>
      <w:lvlJc w:val="left"/>
      <w:pPr>
        <w:ind w:left="1304" w:hanging="1304"/>
      </w:pPr>
    </w:lvl>
    <w:lvl w:ilvl="4">
      <w:start w:val="1"/>
      <w:numFmt w:val="decimal"/>
      <w:lvlText w:val="%1.%2.%3.%4.%5"/>
      <w:lvlJc w:val="left"/>
      <w:pPr>
        <w:ind w:left="1871" w:hanging="1871"/>
      </w:pPr>
    </w:lvl>
    <w:lvl w:ilvl="5">
      <w:start w:val="1"/>
      <w:numFmt w:val="decimal"/>
      <w:lvlText w:val="%1.%2.%3.%4.%5.%6"/>
      <w:lvlJc w:val="left"/>
      <w:pPr>
        <w:ind w:left="4450" w:hanging="1800"/>
      </w:pPr>
    </w:lvl>
    <w:lvl w:ilvl="6">
      <w:start w:val="1"/>
      <w:numFmt w:val="decimal"/>
      <w:lvlText w:val="%1.%2.%3.%4.%5.%6.%7"/>
      <w:lvlJc w:val="left"/>
      <w:pPr>
        <w:ind w:left="5340" w:hanging="2160"/>
      </w:pPr>
    </w:lvl>
    <w:lvl w:ilvl="7">
      <w:start w:val="1"/>
      <w:numFmt w:val="decimal"/>
      <w:lvlText w:val="%1.%2.%3.%4.%5.%6.%7.%8"/>
      <w:lvlJc w:val="left"/>
      <w:pPr>
        <w:ind w:left="6230" w:hanging="2520"/>
      </w:pPr>
    </w:lvl>
    <w:lvl w:ilvl="8">
      <w:start w:val="1"/>
      <w:numFmt w:val="decimal"/>
      <w:lvlText w:val="%1.%2.%3.%4.%5.%6.%7.%8.%9"/>
      <w:lvlJc w:val="left"/>
      <w:pPr>
        <w:ind w:left="7120" w:hanging="2880"/>
      </w:pPr>
    </w:lvl>
  </w:abstractNum>
  <w:abstractNum w:abstractNumId="10" w15:restartNumberingAfterBreak="0">
    <w:nsid w:val="0A465FB3"/>
    <w:multiLevelType w:val="multilevel"/>
    <w:tmpl w:val="7BD41BAA"/>
    <w:styleLink w:val="Listaactual19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11" w15:restartNumberingAfterBreak="0">
    <w:nsid w:val="1E9A1F4A"/>
    <w:multiLevelType w:val="multilevel"/>
    <w:tmpl w:val="72F80160"/>
    <w:styleLink w:val="Listaactual2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3DB3719"/>
    <w:multiLevelType w:val="multilevel"/>
    <w:tmpl w:val="9F46E9F4"/>
    <w:styleLink w:val="Listaactual1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3F116DB"/>
    <w:multiLevelType w:val="multilevel"/>
    <w:tmpl w:val="8CCCD57E"/>
    <w:styleLink w:val="Listaactual2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7F34CBF"/>
    <w:multiLevelType w:val="multilevel"/>
    <w:tmpl w:val="FC563A04"/>
    <w:styleLink w:val="Listaactual22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8404B1A"/>
    <w:multiLevelType w:val="multilevel"/>
    <w:tmpl w:val="3B78B592"/>
    <w:styleLink w:val="Listaactual2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9A00DCA"/>
    <w:multiLevelType w:val="multilevel"/>
    <w:tmpl w:val="30E085CE"/>
    <w:styleLink w:val="Listaactual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17" w15:restartNumberingAfterBreak="0">
    <w:nsid w:val="2ACF0D98"/>
    <w:multiLevelType w:val="multilevel"/>
    <w:tmpl w:val="25323ED2"/>
    <w:styleLink w:val="Listaactual3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18" w15:restartNumberingAfterBreak="0">
    <w:nsid w:val="2B4125DA"/>
    <w:multiLevelType w:val="multilevel"/>
    <w:tmpl w:val="E26603B2"/>
    <w:styleLink w:val="Listaactual21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2CAC7508"/>
    <w:multiLevelType w:val="multilevel"/>
    <w:tmpl w:val="16E82794"/>
    <w:styleLink w:val="Listaactual5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0" w15:restartNumberingAfterBreak="0">
    <w:nsid w:val="32C031CA"/>
    <w:multiLevelType w:val="multilevel"/>
    <w:tmpl w:val="30F49066"/>
    <w:styleLink w:val="Listaactual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1" w15:restartNumberingAfterBreak="0">
    <w:nsid w:val="3BEA4F83"/>
    <w:multiLevelType w:val="multilevel"/>
    <w:tmpl w:val="6D4EA6CA"/>
    <w:styleLink w:val="Listaactual1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2" w15:restartNumberingAfterBreak="0">
    <w:nsid w:val="3C804148"/>
    <w:multiLevelType w:val="multilevel"/>
    <w:tmpl w:val="2500DAAA"/>
    <w:styleLink w:val="Listaactual9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3" w15:restartNumberingAfterBreak="0">
    <w:nsid w:val="40182527"/>
    <w:multiLevelType w:val="multilevel"/>
    <w:tmpl w:val="C526F0BE"/>
    <w:styleLink w:val="Listaactual17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45A62D06"/>
    <w:multiLevelType w:val="multilevel"/>
    <w:tmpl w:val="06380EB6"/>
    <w:styleLink w:val="Listaactual1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5" w15:restartNumberingAfterBreak="0">
    <w:nsid w:val="45C43DDA"/>
    <w:multiLevelType w:val="multilevel"/>
    <w:tmpl w:val="5DAC2D6E"/>
    <w:styleLink w:val="Listaactual13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6" w15:restartNumberingAfterBreak="0">
    <w:nsid w:val="4BAA04D9"/>
    <w:multiLevelType w:val="multilevel"/>
    <w:tmpl w:val="30E085CE"/>
    <w:styleLink w:val="Listaactual7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7" w15:restartNumberingAfterBreak="0">
    <w:nsid w:val="4D1F561F"/>
    <w:multiLevelType w:val="multilevel"/>
    <w:tmpl w:val="C6343856"/>
    <w:styleLink w:val="Listaactual25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50564308"/>
    <w:multiLevelType w:val="multilevel"/>
    <w:tmpl w:val="EE003512"/>
    <w:styleLink w:val="Listaactual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9" w15:restartNumberingAfterBreak="0">
    <w:nsid w:val="56D858F8"/>
    <w:multiLevelType w:val="multilevel"/>
    <w:tmpl w:val="A6E41EB8"/>
    <w:styleLink w:val="Listaactual1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57174F26"/>
    <w:multiLevelType w:val="multilevel"/>
    <w:tmpl w:val="FBA47DD0"/>
    <w:styleLink w:val="Listaactual2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57906804"/>
    <w:multiLevelType w:val="multilevel"/>
    <w:tmpl w:val="3BF45E72"/>
    <w:styleLink w:val="Listaactual11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1.%2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2" w15:restartNumberingAfterBreak="0">
    <w:nsid w:val="60A01B6D"/>
    <w:multiLevelType w:val="multilevel"/>
    <w:tmpl w:val="1B98F1FA"/>
    <w:styleLink w:val="Listaactual1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3" w15:restartNumberingAfterBreak="0">
    <w:nsid w:val="613A3190"/>
    <w:multiLevelType w:val="multilevel"/>
    <w:tmpl w:val="DA5459E6"/>
    <w:lvl w:ilvl="0">
      <w:start w:val="1"/>
      <w:numFmt w:val="decimal"/>
      <w:pStyle w:val="Ttulo1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851" w:hanging="851"/>
      </w:pPr>
      <w:rPr>
        <w:rFonts w:asciiTheme="minorHAnsi" w:hAnsiTheme="minorHAnsi" w:hint="default"/>
        <w:b w:val="0"/>
        <w:i w:val="0"/>
        <w:sz w:val="32"/>
      </w:rPr>
    </w:lvl>
    <w:lvl w:ilvl="3">
      <w:start w:val="1"/>
      <w:numFmt w:val="decimal"/>
      <w:pStyle w:val="Ttulo4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617A5ADC"/>
    <w:multiLevelType w:val="multilevel"/>
    <w:tmpl w:val="A46AEFCC"/>
    <w:styleLink w:val="Listaactual27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 w15:restartNumberingAfterBreak="0">
    <w:nsid w:val="66257914"/>
    <w:multiLevelType w:val="multilevel"/>
    <w:tmpl w:val="F0FEE18A"/>
    <w:styleLink w:val="Listaactual1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6FF13DEA"/>
    <w:multiLevelType w:val="multilevel"/>
    <w:tmpl w:val="9E6AC6DA"/>
    <w:styleLink w:val="Listaactual23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71D19E83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pStyle w:val="Ttulo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38" w15:restartNumberingAfterBreak="0">
    <w:nsid w:val="78DF4BAD"/>
    <w:multiLevelType w:val="multilevel"/>
    <w:tmpl w:val="84844C9E"/>
    <w:styleLink w:val="Listaactual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num w:numId="1" w16cid:durableId="129792626">
    <w:abstractNumId w:val="3"/>
  </w:num>
  <w:num w:numId="2" w16cid:durableId="135487928">
    <w:abstractNumId w:val="6"/>
  </w:num>
  <w:num w:numId="3" w16cid:durableId="1523858900">
    <w:abstractNumId w:val="2"/>
  </w:num>
  <w:num w:numId="4" w16cid:durableId="1884780919">
    <w:abstractNumId w:val="1"/>
  </w:num>
  <w:num w:numId="5" w16cid:durableId="1925334131">
    <w:abstractNumId w:val="7"/>
  </w:num>
  <w:num w:numId="6" w16cid:durableId="309100232">
    <w:abstractNumId w:val="8"/>
  </w:num>
  <w:num w:numId="7" w16cid:durableId="32317507">
    <w:abstractNumId w:val="4"/>
  </w:num>
  <w:num w:numId="8" w16cid:durableId="603273224">
    <w:abstractNumId w:val="0"/>
  </w:num>
  <w:num w:numId="9" w16cid:durableId="891964880">
    <w:abstractNumId w:val="5"/>
  </w:num>
  <w:num w:numId="10" w16cid:durableId="675038656">
    <w:abstractNumId w:val="37"/>
  </w:num>
  <w:num w:numId="11" w16cid:durableId="754745316">
    <w:abstractNumId w:val="33"/>
  </w:num>
  <w:num w:numId="12" w16cid:durableId="580531861">
    <w:abstractNumId w:val="9"/>
  </w:num>
  <w:num w:numId="13" w16cid:durableId="1124690673">
    <w:abstractNumId w:val="20"/>
  </w:num>
  <w:num w:numId="14" w16cid:durableId="1959800859">
    <w:abstractNumId w:val="17"/>
  </w:num>
  <w:num w:numId="15" w16cid:durableId="1077940420">
    <w:abstractNumId w:val="28"/>
  </w:num>
  <w:num w:numId="16" w16cid:durableId="1629163731">
    <w:abstractNumId w:val="19"/>
  </w:num>
  <w:num w:numId="17" w16cid:durableId="334768511">
    <w:abstractNumId w:val="16"/>
  </w:num>
  <w:num w:numId="18" w16cid:durableId="829247913">
    <w:abstractNumId w:val="26"/>
  </w:num>
  <w:num w:numId="19" w16cid:durableId="435634985">
    <w:abstractNumId w:val="38"/>
  </w:num>
  <w:num w:numId="20" w16cid:durableId="1263949243">
    <w:abstractNumId w:val="22"/>
  </w:num>
  <w:num w:numId="21" w16cid:durableId="814644100">
    <w:abstractNumId w:val="21"/>
  </w:num>
  <w:num w:numId="22" w16cid:durableId="1561743219">
    <w:abstractNumId w:val="31"/>
  </w:num>
  <w:num w:numId="23" w16cid:durableId="869025350">
    <w:abstractNumId w:val="24"/>
  </w:num>
  <w:num w:numId="24" w16cid:durableId="803233408">
    <w:abstractNumId w:val="25"/>
  </w:num>
  <w:num w:numId="25" w16cid:durableId="346566305">
    <w:abstractNumId w:val="32"/>
  </w:num>
  <w:num w:numId="26" w16cid:durableId="210462263">
    <w:abstractNumId w:val="35"/>
  </w:num>
  <w:num w:numId="27" w16cid:durableId="374162494">
    <w:abstractNumId w:val="12"/>
  </w:num>
  <w:num w:numId="28" w16cid:durableId="1216699638">
    <w:abstractNumId w:val="23"/>
  </w:num>
  <w:num w:numId="29" w16cid:durableId="29455579">
    <w:abstractNumId w:val="29"/>
  </w:num>
  <w:num w:numId="30" w16cid:durableId="1251694342">
    <w:abstractNumId w:val="10"/>
  </w:num>
  <w:num w:numId="31" w16cid:durableId="1149905043">
    <w:abstractNumId w:val="11"/>
  </w:num>
  <w:num w:numId="32" w16cid:durableId="1349260719">
    <w:abstractNumId w:val="18"/>
  </w:num>
  <w:num w:numId="33" w16cid:durableId="399326101">
    <w:abstractNumId w:val="14"/>
  </w:num>
  <w:num w:numId="34" w16cid:durableId="2009474756">
    <w:abstractNumId w:val="36"/>
  </w:num>
  <w:num w:numId="35" w16cid:durableId="1444811539">
    <w:abstractNumId w:val="13"/>
  </w:num>
  <w:num w:numId="36" w16cid:durableId="115563210">
    <w:abstractNumId w:val="27"/>
  </w:num>
  <w:num w:numId="37" w16cid:durableId="1111315029">
    <w:abstractNumId w:val="30"/>
  </w:num>
  <w:num w:numId="38" w16cid:durableId="1214000727">
    <w:abstractNumId w:val="34"/>
  </w:num>
  <w:num w:numId="39" w16cid:durableId="200173550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linkStyles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0A3D"/>
    <w:rsid w:val="00034616"/>
    <w:rsid w:val="000455D5"/>
    <w:rsid w:val="0005262D"/>
    <w:rsid w:val="000567DB"/>
    <w:rsid w:val="0006063C"/>
    <w:rsid w:val="00092EE8"/>
    <w:rsid w:val="000A529A"/>
    <w:rsid w:val="000D23FF"/>
    <w:rsid w:val="00134770"/>
    <w:rsid w:val="0015074B"/>
    <w:rsid w:val="00155A54"/>
    <w:rsid w:val="001634A0"/>
    <w:rsid w:val="00180973"/>
    <w:rsid w:val="001A06F8"/>
    <w:rsid w:val="00202179"/>
    <w:rsid w:val="00227BB3"/>
    <w:rsid w:val="0029639D"/>
    <w:rsid w:val="002A2DB7"/>
    <w:rsid w:val="002F46E1"/>
    <w:rsid w:val="003132A3"/>
    <w:rsid w:val="00326F90"/>
    <w:rsid w:val="003A479B"/>
    <w:rsid w:val="003B0583"/>
    <w:rsid w:val="003B325C"/>
    <w:rsid w:val="003F2173"/>
    <w:rsid w:val="0040018D"/>
    <w:rsid w:val="00462FB0"/>
    <w:rsid w:val="004715EC"/>
    <w:rsid w:val="00541A12"/>
    <w:rsid w:val="00542F8E"/>
    <w:rsid w:val="00570BC2"/>
    <w:rsid w:val="00630279"/>
    <w:rsid w:val="006F1F2D"/>
    <w:rsid w:val="006F32D9"/>
    <w:rsid w:val="007450C1"/>
    <w:rsid w:val="00756D47"/>
    <w:rsid w:val="00771835"/>
    <w:rsid w:val="00784D02"/>
    <w:rsid w:val="008615B8"/>
    <w:rsid w:val="008A078B"/>
    <w:rsid w:val="008C0792"/>
    <w:rsid w:val="00906837"/>
    <w:rsid w:val="0092585B"/>
    <w:rsid w:val="00986222"/>
    <w:rsid w:val="009B4C49"/>
    <w:rsid w:val="009E52F4"/>
    <w:rsid w:val="00A75FC8"/>
    <w:rsid w:val="00AA1D8D"/>
    <w:rsid w:val="00AD757A"/>
    <w:rsid w:val="00B30007"/>
    <w:rsid w:val="00B4542C"/>
    <w:rsid w:val="00B4594B"/>
    <w:rsid w:val="00B459FC"/>
    <w:rsid w:val="00B47730"/>
    <w:rsid w:val="00B604DB"/>
    <w:rsid w:val="00B65526"/>
    <w:rsid w:val="00B74D62"/>
    <w:rsid w:val="00B82735"/>
    <w:rsid w:val="00B9609B"/>
    <w:rsid w:val="00BE5F89"/>
    <w:rsid w:val="00C27829"/>
    <w:rsid w:val="00C74139"/>
    <w:rsid w:val="00CB0664"/>
    <w:rsid w:val="00CB3DAF"/>
    <w:rsid w:val="00CD1E98"/>
    <w:rsid w:val="00CF0BD2"/>
    <w:rsid w:val="00CF395B"/>
    <w:rsid w:val="00D531AD"/>
    <w:rsid w:val="00D6420C"/>
    <w:rsid w:val="00D70D5B"/>
    <w:rsid w:val="00D87F34"/>
    <w:rsid w:val="00D913D6"/>
    <w:rsid w:val="00E06A02"/>
    <w:rsid w:val="00E12460"/>
    <w:rsid w:val="00E54685"/>
    <w:rsid w:val="00E54CC8"/>
    <w:rsid w:val="00E91382"/>
    <w:rsid w:val="00EF53D1"/>
    <w:rsid w:val="00F423E0"/>
    <w:rsid w:val="00F661FC"/>
    <w:rsid w:val="00F731AF"/>
    <w:rsid w:val="00F8762A"/>
    <w:rsid w:val="00FA2830"/>
    <w:rsid w:val="00FC39BA"/>
    <w:rsid w:val="00FC652F"/>
    <w:rsid w:val="00FC693F"/>
    <w:rsid w:val="0A77158E"/>
    <w:rsid w:val="0AEC52DD"/>
    <w:rsid w:val="0FF657AE"/>
    <w:rsid w:val="11F56B80"/>
    <w:rsid w:val="135EE10B"/>
    <w:rsid w:val="15A29029"/>
    <w:rsid w:val="2355009A"/>
    <w:rsid w:val="2AEA952B"/>
    <w:rsid w:val="2AF89A35"/>
    <w:rsid w:val="30AA676F"/>
    <w:rsid w:val="358483E7"/>
    <w:rsid w:val="37B464B2"/>
    <w:rsid w:val="409BF915"/>
    <w:rsid w:val="45F80528"/>
    <w:rsid w:val="468A95A4"/>
    <w:rsid w:val="49076953"/>
    <w:rsid w:val="4C52E8D4"/>
    <w:rsid w:val="4F077869"/>
    <w:rsid w:val="573B785D"/>
    <w:rsid w:val="5F633323"/>
    <w:rsid w:val="62380B55"/>
    <w:rsid w:val="6B52A574"/>
    <w:rsid w:val="710D12F7"/>
    <w:rsid w:val="74637FF0"/>
    <w:rsid w:val="74BB2B9E"/>
    <w:rsid w:val="786FFC65"/>
    <w:rsid w:val="7C57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506F01"/>
  <w14:defaultImageDpi w14:val="300"/>
  <w15:docId w15:val="{82194240-7C17-488F-97AA-6CB2822B5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C49"/>
    <w:pPr>
      <w:spacing w:before="120" w:after="0" w:line="278" w:lineRule="auto"/>
    </w:pPr>
    <w:rPr>
      <w:rFonts w:eastAsia="Montserrat" w:cs="Montserrat"/>
      <w:sz w:val="24"/>
      <w:szCs w:val="24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9B4C49"/>
    <w:pPr>
      <w:numPr>
        <w:numId w:val="11"/>
      </w:numPr>
      <w:spacing w:before="480"/>
      <w:contextualSpacing/>
      <w:outlineLvl w:val="0"/>
    </w:pPr>
    <w:rPr>
      <w:rFonts w:eastAsiaTheme="minorEastAsia" w:cstheme="minorBidi"/>
      <w:b/>
      <w:bCs/>
      <w:color w:val="E4004B"/>
      <w:sz w:val="48"/>
      <w:szCs w:val="48"/>
    </w:rPr>
  </w:style>
  <w:style w:type="paragraph" w:styleId="Ttulo2">
    <w:name w:val="heading 2"/>
    <w:basedOn w:val="Ttulo3"/>
    <w:next w:val="Normal"/>
    <w:link w:val="Ttulo2Car"/>
    <w:uiPriority w:val="9"/>
    <w:unhideWhenUsed/>
    <w:qFormat/>
    <w:rsid w:val="009B4C49"/>
    <w:pPr>
      <w:numPr>
        <w:ilvl w:val="1"/>
      </w:numPr>
      <w:outlineLvl w:val="1"/>
    </w:pPr>
    <w:rPr>
      <w:color w:val="E4004B"/>
      <w:sz w:val="36"/>
      <w:szCs w:val="36"/>
    </w:rPr>
  </w:style>
  <w:style w:type="paragraph" w:styleId="Ttulo3">
    <w:name w:val="heading 3"/>
    <w:basedOn w:val="Prrafodelista"/>
    <w:next w:val="Normal"/>
    <w:link w:val="Ttulo3Car"/>
    <w:uiPriority w:val="9"/>
    <w:unhideWhenUsed/>
    <w:qFormat/>
    <w:rsid w:val="009B4C49"/>
    <w:pPr>
      <w:numPr>
        <w:ilvl w:val="2"/>
        <w:numId w:val="11"/>
      </w:numPr>
      <w:spacing w:before="240"/>
      <w:outlineLvl w:val="2"/>
    </w:pPr>
    <w:rPr>
      <w:rFonts w:eastAsiaTheme="minorEastAsia" w:cstheme="minorBidi"/>
      <w:sz w:val="32"/>
      <w:szCs w:val="32"/>
    </w:rPr>
  </w:style>
  <w:style w:type="paragraph" w:styleId="Ttulo4">
    <w:name w:val="heading 4"/>
    <w:basedOn w:val="Ttulo5"/>
    <w:next w:val="Normal"/>
    <w:link w:val="Ttulo4Car"/>
    <w:uiPriority w:val="9"/>
    <w:unhideWhenUsed/>
    <w:qFormat/>
    <w:rsid w:val="009B4C49"/>
    <w:pPr>
      <w:numPr>
        <w:ilvl w:val="3"/>
      </w:numPr>
      <w:spacing w:before="200"/>
      <w:outlineLvl w:val="3"/>
    </w:pPr>
    <w:rPr>
      <w:rFonts w:cs="Arial (Cuerpo en alfabeto compl"/>
      <w:b w:val="0"/>
      <w:color w:val="000000" w:themeColor="text1"/>
      <w:sz w:val="28"/>
    </w:rPr>
  </w:style>
  <w:style w:type="paragraph" w:styleId="Ttulo5">
    <w:name w:val="heading 5"/>
    <w:basedOn w:val="Ttulo1"/>
    <w:next w:val="Normal"/>
    <w:link w:val="Ttulo5Car"/>
    <w:uiPriority w:val="9"/>
    <w:unhideWhenUsed/>
    <w:qFormat/>
    <w:rsid w:val="009B4C49"/>
    <w:pPr>
      <w:numPr>
        <w:ilvl w:val="4"/>
      </w:numPr>
      <w:outlineLvl w:val="4"/>
    </w:pPr>
    <w:rPr>
      <w:bCs w:val="0"/>
      <w:color w:val="auto"/>
      <w:sz w:val="24"/>
      <w:szCs w:val="32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9B4C49"/>
    <w:pPr>
      <w:numPr>
        <w:ilvl w:val="5"/>
        <w:numId w:val="11"/>
      </w:numPr>
      <w:outlineLvl w:val="5"/>
    </w:pPr>
    <w:rPr>
      <w:rFonts w:eastAsiaTheme="minorEastAsia" w:cstheme="minorBidi"/>
      <w:b/>
      <w:bCs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9B4C49"/>
    <w:pPr>
      <w:keepNext/>
      <w:keepLines/>
      <w:numPr>
        <w:ilvl w:val="6"/>
        <w:numId w:val="11"/>
      </w:numPr>
      <w:spacing w:before="4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9B4C49"/>
    <w:pPr>
      <w:keepNext/>
      <w:keepLines/>
      <w:numPr>
        <w:ilvl w:val="7"/>
        <w:numId w:val="11"/>
      </w:numPr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9B4C49"/>
    <w:pPr>
      <w:keepNext/>
      <w:keepLines/>
      <w:numPr>
        <w:ilvl w:val="8"/>
        <w:numId w:val="1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  <w:rsid w:val="009B4C49"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  <w:rsid w:val="009B4C49"/>
  </w:style>
  <w:style w:type="paragraph" w:styleId="Encabezado">
    <w:name w:val="header"/>
    <w:basedOn w:val="Normal"/>
    <w:link w:val="EncabezadoCar"/>
    <w:uiPriority w:val="99"/>
    <w:unhideWhenUsed/>
    <w:rsid w:val="009B4C49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B4C49"/>
    <w:rPr>
      <w:rFonts w:eastAsia="Montserrat" w:cs="Montserrat"/>
      <w:sz w:val="24"/>
      <w:szCs w:val="24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B4C49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B4C49"/>
    <w:rPr>
      <w:rFonts w:eastAsia="Montserrat" w:cs="Montserrat"/>
      <w:sz w:val="24"/>
      <w:szCs w:val="24"/>
      <w:lang w:val="es-ES"/>
    </w:rPr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link w:val="Ttulo1"/>
    <w:uiPriority w:val="9"/>
    <w:rsid w:val="009B4C49"/>
    <w:rPr>
      <w:b/>
      <w:bCs/>
      <w:color w:val="E4004B"/>
      <w:sz w:val="48"/>
      <w:szCs w:val="48"/>
      <w:lang w:val="es-ES"/>
    </w:rPr>
  </w:style>
  <w:style w:type="character" w:customStyle="1" w:styleId="Ttulo2Car">
    <w:name w:val="Título 2 Car"/>
    <w:link w:val="Ttulo2"/>
    <w:uiPriority w:val="9"/>
    <w:rsid w:val="009B4C49"/>
    <w:rPr>
      <w:color w:val="E4004B"/>
      <w:sz w:val="36"/>
      <w:szCs w:val="36"/>
      <w:lang w:val="es-ES"/>
    </w:rPr>
  </w:style>
  <w:style w:type="character" w:customStyle="1" w:styleId="Ttulo3Car">
    <w:name w:val="Título 3 Car"/>
    <w:link w:val="Ttulo3"/>
    <w:uiPriority w:val="9"/>
    <w:rsid w:val="009B4C49"/>
    <w:rPr>
      <w:sz w:val="32"/>
      <w:szCs w:val="32"/>
      <w:lang w:val="es-ES"/>
    </w:rPr>
  </w:style>
  <w:style w:type="paragraph" w:styleId="Ttulo">
    <w:name w:val="Title"/>
    <w:basedOn w:val="Prrafodelista"/>
    <w:next w:val="Normal"/>
    <w:link w:val="TtuloCar"/>
    <w:uiPriority w:val="10"/>
    <w:qFormat/>
    <w:rsid w:val="009B4C49"/>
    <w:pPr>
      <w:numPr>
        <w:ilvl w:val="2"/>
        <w:numId w:val="10"/>
      </w:numPr>
    </w:pPr>
    <w:rPr>
      <w:rFonts w:eastAsiaTheme="minorEastAsia" w:cstheme="minorBidi"/>
      <w:b/>
      <w:bCs/>
      <w:color w:val="E4004B"/>
      <w:sz w:val="36"/>
      <w:szCs w:val="36"/>
    </w:rPr>
  </w:style>
  <w:style w:type="character" w:customStyle="1" w:styleId="TtuloCar">
    <w:name w:val="Título Car"/>
    <w:link w:val="Ttulo"/>
    <w:uiPriority w:val="10"/>
    <w:rsid w:val="009B4C49"/>
    <w:rPr>
      <w:b/>
      <w:bCs/>
      <w:color w:val="E4004B"/>
      <w:sz w:val="36"/>
      <w:szCs w:val="36"/>
      <w:lang w:val="es-ES"/>
    </w:rPr>
  </w:style>
  <w:style w:type="paragraph" w:styleId="Subttulo">
    <w:name w:val="Subtitle"/>
    <w:basedOn w:val="Ttulo6"/>
    <w:next w:val="Normal"/>
    <w:link w:val="SubttuloCar"/>
    <w:uiPriority w:val="11"/>
    <w:qFormat/>
    <w:rsid w:val="009B4C49"/>
  </w:style>
  <w:style w:type="character" w:customStyle="1" w:styleId="SubttuloCar">
    <w:name w:val="Subtítulo Car"/>
    <w:link w:val="Subttulo"/>
    <w:uiPriority w:val="11"/>
    <w:rsid w:val="009B4C49"/>
    <w:rPr>
      <w:b/>
      <w:bCs/>
      <w:sz w:val="24"/>
      <w:szCs w:val="24"/>
      <w:lang w:val="es-ES"/>
    </w:rPr>
  </w:style>
  <w:style w:type="paragraph" w:styleId="Prrafodelista">
    <w:name w:val="List Paragraph"/>
    <w:basedOn w:val="Normal"/>
    <w:link w:val="PrrafodelistaCar"/>
    <w:uiPriority w:val="34"/>
    <w:qFormat/>
    <w:rsid w:val="009B4C49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6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9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1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3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9B4C49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B4C49"/>
    <w:rPr>
      <w:rFonts w:eastAsia="Montserrat" w:cs="Montserrat"/>
      <w:i/>
      <w:iCs/>
      <w:color w:val="404040" w:themeColor="text1" w:themeTint="BF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9B4C49"/>
    <w:rPr>
      <w:rFonts w:cs="Arial (Cuerpo en alfabeto compl"/>
      <w:color w:val="000000" w:themeColor="text1"/>
      <w:sz w:val="28"/>
      <w:szCs w:val="32"/>
      <w:lang w:val="es-ES"/>
    </w:rPr>
  </w:style>
  <w:style w:type="character" w:customStyle="1" w:styleId="Ttulo5Car">
    <w:name w:val="Título 5 Car"/>
    <w:link w:val="Ttulo5"/>
    <w:uiPriority w:val="9"/>
    <w:rsid w:val="009B4C49"/>
    <w:rPr>
      <w:b/>
      <w:sz w:val="24"/>
      <w:szCs w:val="32"/>
      <w:lang w:val="es-ES"/>
    </w:rPr>
  </w:style>
  <w:style w:type="character" w:customStyle="1" w:styleId="Ttulo6Car">
    <w:name w:val="Título 6 Car"/>
    <w:link w:val="Ttulo6"/>
    <w:uiPriority w:val="9"/>
    <w:rsid w:val="009B4C49"/>
    <w:rPr>
      <w:b/>
      <w:bCs/>
      <w:sz w:val="24"/>
      <w:szCs w:val="24"/>
      <w:lang w:val="es-ES"/>
    </w:rPr>
  </w:style>
  <w:style w:type="character" w:customStyle="1" w:styleId="Ttulo7Car">
    <w:name w:val="Título 7 Car"/>
    <w:basedOn w:val="Fuentedeprrafopredeter"/>
    <w:link w:val="Ttulo7"/>
    <w:uiPriority w:val="9"/>
    <w:rsid w:val="009B4C49"/>
    <w:rPr>
      <w:rFonts w:asciiTheme="majorHAnsi" w:eastAsiaTheme="majorEastAsia" w:hAnsiTheme="majorHAnsi" w:cstheme="majorBidi"/>
      <w:iCs/>
      <w:color w:val="000000" w:themeColor="text1"/>
      <w:sz w:val="24"/>
      <w:szCs w:val="24"/>
      <w:lang w:val="es-ES"/>
    </w:rPr>
  </w:style>
  <w:style w:type="character" w:customStyle="1" w:styleId="Ttulo8Car">
    <w:name w:val="Título 8 Car"/>
    <w:basedOn w:val="Fuentedeprrafopredeter"/>
    <w:link w:val="Ttulo8"/>
    <w:uiPriority w:val="9"/>
    <w:rsid w:val="009B4C49"/>
    <w:rPr>
      <w:rFonts w:asciiTheme="majorHAnsi" w:eastAsiaTheme="majorEastAsia" w:hAnsiTheme="majorHAnsi" w:cstheme="majorBidi"/>
      <w:color w:val="272727"/>
      <w:sz w:val="21"/>
      <w:szCs w:val="21"/>
      <w:lang w:val="es-ES"/>
    </w:rPr>
  </w:style>
  <w:style w:type="character" w:customStyle="1" w:styleId="Ttulo9Car">
    <w:name w:val="Título 9 Car"/>
    <w:basedOn w:val="Fuentedeprrafopredeter"/>
    <w:link w:val="Ttulo9"/>
    <w:uiPriority w:val="9"/>
    <w:rsid w:val="009B4C49"/>
    <w:rPr>
      <w:rFonts w:asciiTheme="majorHAnsi" w:eastAsiaTheme="majorEastAsia" w:hAnsiTheme="majorHAnsi" w:cstheme="majorBidi"/>
      <w:i/>
      <w:iCs/>
      <w:color w:val="272727"/>
      <w:sz w:val="21"/>
      <w:szCs w:val="21"/>
      <w:lang w:val="es-E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B4C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B4C49"/>
    <w:rPr>
      <w:rFonts w:eastAsia="Montserrat" w:cs="Montserrat"/>
      <w:i/>
      <w:iCs/>
      <w:color w:val="4F81BD" w:themeColor="accent1"/>
      <w:sz w:val="24"/>
      <w:szCs w:val="24"/>
      <w:lang w:val="es-ES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9B4C49"/>
    <w:pPr>
      <w:keepNext/>
      <w:keepLines/>
      <w:numPr>
        <w:numId w:val="0"/>
      </w:numPr>
      <w:spacing w:before="24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es-ES"/>
    </w:rPr>
  </w:style>
  <w:style w:type="table" w:styleId="Tablaconcuadrcula">
    <w:name w:val="Table Grid"/>
    <w:basedOn w:val="Tablanormal"/>
    <w:uiPriority w:val="59"/>
    <w:rsid w:val="009B4C49"/>
    <w:pPr>
      <w:spacing w:after="0" w:line="240" w:lineRule="auto"/>
    </w:pPr>
    <w:rPr>
      <w:rFonts w:eastAsia="Montserrat"/>
      <w:sz w:val="24"/>
      <w:szCs w:val="24"/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Revisin">
    <w:name w:val="Revision"/>
    <w:hidden/>
    <w:uiPriority w:val="99"/>
    <w:semiHidden/>
    <w:rsid w:val="00092EE8"/>
    <w:pPr>
      <w:spacing w:after="0" w:line="240" w:lineRule="auto"/>
    </w:pPr>
    <w:rPr>
      <w:rFonts w:ascii="Arial" w:hAnsi="Arial"/>
      <w:sz w:val="19"/>
      <w:lang w:val="es-CO"/>
    </w:rPr>
  </w:style>
  <w:style w:type="paragraph" w:customStyle="1" w:styleId="Titulodocumento">
    <w:name w:val="Titulo documento"/>
    <w:basedOn w:val="Normal"/>
    <w:link w:val="TitulodocumentoChar"/>
    <w:uiPriority w:val="1"/>
    <w:qFormat/>
    <w:rsid w:val="009B4C49"/>
    <w:pPr>
      <w:spacing w:after="240"/>
    </w:pPr>
    <w:rPr>
      <w:b/>
      <w:bCs/>
      <w:sz w:val="72"/>
      <w:szCs w:val="72"/>
    </w:rPr>
  </w:style>
  <w:style w:type="character" w:customStyle="1" w:styleId="TitulodocumentoChar">
    <w:name w:val="Titulo documento Char"/>
    <w:basedOn w:val="Fuentedeprrafopredeter"/>
    <w:link w:val="Titulodocumento"/>
    <w:uiPriority w:val="1"/>
    <w:rsid w:val="009B4C49"/>
    <w:rPr>
      <w:rFonts w:eastAsia="Montserrat" w:cs="Montserrat"/>
      <w:b/>
      <w:bCs/>
      <w:sz w:val="72"/>
      <w:szCs w:val="72"/>
      <w:lang w:val="es-ES"/>
    </w:rPr>
  </w:style>
  <w:style w:type="paragraph" w:customStyle="1" w:styleId="toc10">
    <w:name w:val="toc 10"/>
    <w:basedOn w:val="Normal"/>
    <w:next w:val="Normal"/>
    <w:uiPriority w:val="39"/>
    <w:unhideWhenUsed/>
    <w:rsid w:val="009B4C49"/>
    <w:pPr>
      <w:tabs>
        <w:tab w:val="left" w:pos="567"/>
        <w:tab w:val="right" w:leader="dot" w:pos="9736"/>
      </w:tabs>
      <w:spacing w:after="100"/>
      <w:ind w:left="220"/>
    </w:pPr>
    <w:rPr>
      <w:noProof/>
    </w:rPr>
  </w:style>
  <w:style w:type="paragraph" w:customStyle="1" w:styleId="Pregunta">
    <w:name w:val="Pregunta"/>
    <w:basedOn w:val="Normal"/>
    <w:link w:val="PreguntaCar"/>
    <w:qFormat/>
    <w:rsid w:val="009B4C49"/>
    <w:rPr>
      <w:b/>
    </w:rPr>
  </w:style>
  <w:style w:type="character" w:customStyle="1" w:styleId="PreguntaCar">
    <w:name w:val="Pregunta Car"/>
    <w:basedOn w:val="SubttuloCar"/>
    <w:link w:val="Pregunta"/>
    <w:rsid w:val="009B4C49"/>
    <w:rPr>
      <w:rFonts w:eastAsia="Montserrat" w:cs="Montserrat"/>
      <w:b/>
      <w:bCs w:val="0"/>
      <w:sz w:val="24"/>
      <w:szCs w:val="24"/>
      <w:lang w:val="es-ES"/>
    </w:rPr>
  </w:style>
  <w:style w:type="numbering" w:customStyle="1" w:styleId="Listaactual1">
    <w:name w:val="Lista actual1"/>
    <w:uiPriority w:val="99"/>
    <w:rsid w:val="009B4C49"/>
    <w:pPr>
      <w:numPr>
        <w:numId w:val="12"/>
      </w:numPr>
    </w:pPr>
  </w:style>
  <w:style w:type="numbering" w:customStyle="1" w:styleId="Listaactual2">
    <w:name w:val="Lista actual2"/>
    <w:uiPriority w:val="99"/>
    <w:rsid w:val="009B4C49"/>
    <w:pPr>
      <w:numPr>
        <w:numId w:val="13"/>
      </w:numPr>
    </w:pPr>
  </w:style>
  <w:style w:type="numbering" w:customStyle="1" w:styleId="Listaactual3">
    <w:name w:val="Lista actual3"/>
    <w:uiPriority w:val="99"/>
    <w:rsid w:val="009B4C49"/>
    <w:pPr>
      <w:numPr>
        <w:numId w:val="14"/>
      </w:numPr>
    </w:pPr>
  </w:style>
  <w:style w:type="numbering" w:customStyle="1" w:styleId="Listaactual4">
    <w:name w:val="Lista actual4"/>
    <w:uiPriority w:val="99"/>
    <w:rsid w:val="009B4C49"/>
    <w:pPr>
      <w:numPr>
        <w:numId w:val="15"/>
      </w:numPr>
    </w:pPr>
  </w:style>
  <w:style w:type="numbering" w:customStyle="1" w:styleId="Listaactual5">
    <w:name w:val="Lista actual5"/>
    <w:uiPriority w:val="99"/>
    <w:rsid w:val="009B4C49"/>
    <w:pPr>
      <w:numPr>
        <w:numId w:val="16"/>
      </w:numPr>
    </w:pPr>
  </w:style>
  <w:style w:type="numbering" w:customStyle="1" w:styleId="Listaactual6">
    <w:name w:val="Lista actual6"/>
    <w:uiPriority w:val="99"/>
    <w:rsid w:val="009B4C49"/>
    <w:pPr>
      <w:numPr>
        <w:numId w:val="17"/>
      </w:numPr>
    </w:pPr>
  </w:style>
  <w:style w:type="numbering" w:customStyle="1" w:styleId="Listaactual7">
    <w:name w:val="Lista actual7"/>
    <w:uiPriority w:val="99"/>
    <w:rsid w:val="009B4C49"/>
    <w:pPr>
      <w:numPr>
        <w:numId w:val="18"/>
      </w:numPr>
    </w:pPr>
  </w:style>
  <w:style w:type="numbering" w:customStyle="1" w:styleId="Listaactual8">
    <w:name w:val="Lista actual8"/>
    <w:uiPriority w:val="99"/>
    <w:rsid w:val="009B4C49"/>
    <w:pPr>
      <w:numPr>
        <w:numId w:val="19"/>
      </w:numPr>
    </w:pPr>
  </w:style>
  <w:style w:type="numbering" w:customStyle="1" w:styleId="Listaactual9">
    <w:name w:val="Lista actual9"/>
    <w:uiPriority w:val="99"/>
    <w:rsid w:val="009B4C49"/>
    <w:pPr>
      <w:numPr>
        <w:numId w:val="20"/>
      </w:numPr>
    </w:pPr>
  </w:style>
  <w:style w:type="numbering" w:customStyle="1" w:styleId="Listaactual10">
    <w:name w:val="Lista actual10"/>
    <w:uiPriority w:val="99"/>
    <w:rsid w:val="009B4C49"/>
    <w:pPr>
      <w:numPr>
        <w:numId w:val="21"/>
      </w:numPr>
    </w:pPr>
  </w:style>
  <w:style w:type="numbering" w:customStyle="1" w:styleId="Listaactual11">
    <w:name w:val="Lista actual11"/>
    <w:uiPriority w:val="99"/>
    <w:rsid w:val="009B4C49"/>
    <w:pPr>
      <w:numPr>
        <w:numId w:val="22"/>
      </w:numPr>
    </w:pPr>
  </w:style>
  <w:style w:type="numbering" w:customStyle="1" w:styleId="Listaactual12">
    <w:name w:val="Lista actual12"/>
    <w:uiPriority w:val="99"/>
    <w:rsid w:val="009B4C49"/>
    <w:pPr>
      <w:numPr>
        <w:numId w:val="23"/>
      </w:numPr>
    </w:pPr>
  </w:style>
  <w:style w:type="numbering" w:customStyle="1" w:styleId="Listaactual13">
    <w:name w:val="Lista actual13"/>
    <w:uiPriority w:val="99"/>
    <w:rsid w:val="009B4C49"/>
    <w:pPr>
      <w:numPr>
        <w:numId w:val="24"/>
      </w:numPr>
    </w:pPr>
  </w:style>
  <w:style w:type="numbering" w:customStyle="1" w:styleId="Listaactual14">
    <w:name w:val="Lista actual14"/>
    <w:uiPriority w:val="99"/>
    <w:rsid w:val="009B4C49"/>
    <w:pPr>
      <w:numPr>
        <w:numId w:val="25"/>
      </w:numPr>
    </w:pPr>
  </w:style>
  <w:style w:type="numbering" w:customStyle="1" w:styleId="Listaactual15">
    <w:name w:val="Lista actual15"/>
    <w:uiPriority w:val="99"/>
    <w:rsid w:val="009B4C49"/>
    <w:pPr>
      <w:numPr>
        <w:numId w:val="26"/>
      </w:numPr>
    </w:pPr>
  </w:style>
  <w:style w:type="numbering" w:customStyle="1" w:styleId="Listaactual16">
    <w:name w:val="Lista actual16"/>
    <w:uiPriority w:val="99"/>
    <w:rsid w:val="009B4C49"/>
    <w:pPr>
      <w:numPr>
        <w:numId w:val="27"/>
      </w:numPr>
    </w:pPr>
  </w:style>
  <w:style w:type="numbering" w:customStyle="1" w:styleId="Listaactual17">
    <w:name w:val="Lista actual17"/>
    <w:uiPriority w:val="99"/>
    <w:rsid w:val="009B4C49"/>
    <w:pPr>
      <w:numPr>
        <w:numId w:val="28"/>
      </w:numPr>
    </w:pPr>
  </w:style>
  <w:style w:type="numbering" w:customStyle="1" w:styleId="Listaactual18">
    <w:name w:val="Lista actual18"/>
    <w:uiPriority w:val="99"/>
    <w:rsid w:val="009B4C49"/>
    <w:pPr>
      <w:numPr>
        <w:numId w:val="29"/>
      </w:numPr>
    </w:pPr>
  </w:style>
  <w:style w:type="numbering" w:customStyle="1" w:styleId="Listaactual19">
    <w:name w:val="Lista actual19"/>
    <w:uiPriority w:val="99"/>
    <w:rsid w:val="009B4C49"/>
    <w:pPr>
      <w:numPr>
        <w:numId w:val="30"/>
      </w:numPr>
    </w:pPr>
  </w:style>
  <w:style w:type="numbering" w:customStyle="1" w:styleId="Listaactual20">
    <w:name w:val="Lista actual20"/>
    <w:uiPriority w:val="99"/>
    <w:rsid w:val="009B4C49"/>
    <w:pPr>
      <w:numPr>
        <w:numId w:val="31"/>
      </w:numPr>
    </w:pPr>
  </w:style>
  <w:style w:type="numbering" w:customStyle="1" w:styleId="Listaactual21">
    <w:name w:val="Lista actual21"/>
    <w:uiPriority w:val="99"/>
    <w:rsid w:val="009B4C49"/>
    <w:pPr>
      <w:numPr>
        <w:numId w:val="32"/>
      </w:numPr>
    </w:pPr>
  </w:style>
  <w:style w:type="numbering" w:customStyle="1" w:styleId="Listaactual22">
    <w:name w:val="Lista actual22"/>
    <w:uiPriority w:val="99"/>
    <w:rsid w:val="009B4C49"/>
    <w:pPr>
      <w:numPr>
        <w:numId w:val="33"/>
      </w:numPr>
    </w:pPr>
  </w:style>
  <w:style w:type="numbering" w:customStyle="1" w:styleId="Listaactual23">
    <w:name w:val="Lista actual23"/>
    <w:uiPriority w:val="99"/>
    <w:rsid w:val="009B4C49"/>
    <w:pPr>
      <w:numPr>
        <w:numId w:val="34"/>
      </w:numPr>
    </w:pPr>
  </w:style>
  <w:style w:type="numbering" w:customStyle="1" w:styleId="Listaactual24">
    <w:name w:val="Lista actual24"/>
    <w:uiPriority w:val="99"/>
    <w:rsid w:val="009B4C49"/>
    <w:pPr>
      <w:numPr>
        <w:numId w:val="35"/>
      </w:numPr>
    </w:pPr>
  </w:style>
  <w:style w:type="numbering" w:customStyle="1" w:styleId="Listaactual25">
    <w:name w:val="Lista actual25"/>
    <w:uiPriority w:val="99"/>
    <w:rsid w:val="009B4C49"/>
    <w:pPr>
      <w:numPr>
        <w:numId w:val="36"/>
      </w:numPr>
    </w:pPr>
  </w:style>
  <w:style w:type="numbering" w:customStyle="1" w:styleId="Listaactual26">
    <w:name w:val="Lista actual26"/>
    <w:uiPriority w:val="99"/>
    <w:rsid w:val="009B4C49"/>
    <w:pPr>
      <w:numPr>
        <w:numId w:val="37"/>
      </w:numPr>
    </w:pPr>
  </w:style>
  <w:style w:type="numbering" w:customStyle="1" w:styleId="Listaactual27">
    <w:name w:val="Lista actual27"/>
    <w:uiPriority w:val="99"/>
    <w:rsid w:val="009B4C49"/>
    <w:pPr>
      <w:numPr>
        <w:numId w:val="38"/>
      </w:numPr>
    </w:pPr>
  </w:style>
  <w:style w:type="numbering" w:customStyle="1" w:styleId="Listaactual28">
    <w:name w:val="Lista actual28"/>
    <w:uiPriority w:val="99"/>
    <w:rsid w:val="009B4C49"/>
    <w:pPr>
      <w:numPr>
        <w:numId w:val="39"/>
      </w:numPr>
    </w:pPr>
  </w:style>
  <w:style w:type="paragraph" w:styleId="TDC1">
    <w:name w:val="toc 1"/>
    <w:basedOn w:val="Normal"/>
    <w:next w:val="Normal"/>
    <w:uiPriority w:val="39"/>
    <w:unhideWhenUsed/>
    <w:rsid w:val="009B4C49"/>
    <w:pPr>
      <w:tabs>
        <w:tab w:val="left" w:pos="567"/>
        <w:tab w:val="right" w:leader="dot" w:pos="9736"/>
      </w:tabs>
      <w:spacing w:after="100"/>
      <w:ind w:left="220"/>
    </w:pPr>
    <w:rPr>
      <w:noProof/>
    </w:rPr>
  </w:style>
  <w:style w:type="paragraph" w:styleId="TDC2">
    <w:name w:val="toc 2"/>
    <w:basedOn w:val="Normal"/>
    <w:next w:val="Normal"/>
    <w:uiPriority w:val="39"/>
    <w:unhideWhenUsed/>
    <w:rsid w:val="009B4C49"/>
    <w:pPr>
      <w:tabs>
        <w:tab w:val="left" w:pos="880"/>
        <w:tab w:val="right" w:leader="dot" w:pos="9736"/>
      </w:tabs>
      <w:spacing w:after="100"/>
      <w:ind w:left="426"/>
    </w:pPr>
    <w:rPr>
      <w:noProof/>
    </w:rPr>
  </w:style>
  <w:style w:type="paragraph" w:styleId="TDC3">
    <w:name w:val="toc 3"/>
    <w:basedOn w:val="Normal"/>
    <w:next w:val="Normal"/>
    <w:autoRedefine/>
    <w:uiPriority w:val="39"/>
    <w:unhideWhenUsed/>
    <w:rsid w:val="009B4C49"/>
    <w:pPr>
      <w:spacing w:after="100"/>
      <w:ind w:left="480"/>
    </w:pPr>
  </w:style>
  <w:style w:type="paragraph" w:styleId="TDC4">
    <w:name w:val="toc 4"/>
    <w:basedOn w:val="Normal"/>
    <w:next w:val="Normal"/>
    <w:uiPriority w:val="39"/>
    <w:unhideWhenUsed/>
    <w:rsid w:val="009B4C49"/>
    <w:pPr>
      <w:spacing w:after="100"/>
      <w:ind w:left="907"/>
    </w:pPr>
  </w:style>
  <w:style w:type="paragraph" w:styleId="TDC5">
    <w:name w:val="toc 5"/>
    <w:basedOn w:val="Normal"/>
    <w:next w:val="Normal"/>
    <w:uiPriority w:val="39"/>
    <w:unhideWhenUsed/>
    <w:rsid w:val="009B4C49"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rsid w:val="009B4C49"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rsid w:val="009B4C49"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rsid w:val="009B4C49"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rsid w:val="009B4C49"/>
    <w:pPr>
      <w:spacing w:after="100"/>
      <w:ind w:left="1760"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9B4C49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B4C49"/>
    <w:rPr>
      <w:rFonts w:eastAsia="Montserrat" w:cs="Montserrat"/>
      <w:sz w:val="20"/>
      <w:szCs w:val="20"/>
      <w:lang w:val="es-ES"/>
    </w:rPr>
  </w:style>
  <w:style w:type="character" w:styleId="Nmerodepgina">
    <w:name w:val="page number"/>
    <w:basedOn w:val="Fuentedeprrafopredeter"/>
    <w:uiPriority w:val="99"/>
    <w:semiHidden/>
    <w:unhideWhenUsed/>
    <w:rsid w:val="009B4C49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9B4C49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9B4C49"/>
    <w:rPr>
      <w:rFonts w:eastAsia="Montserrat" w:cs="Montserrat"/>
      <w:sz w:val="20"/>
      <w:szCs w:val="20"/>
      <w:lang w:val="es-ES"/>
    </w:rPr>
  </w:style>
  <w:style w:type="character" w:styleId="Hipervnculo">
    <w:name w:val="Hyperlink"/>
    <w:basedOn w:val="Fuentedeprrafopredeter"/>
    <w:uiPriority w:val="99"/>
    <w:unhideWhenUsed/>
    <w:rsid w:val="009B4C49"/>
    <w:rPr>
      <w:color w:val="0000FF" w:themeColor="hyperlink"/>
      <w:u w:val="single"/>
    </w:rPr>
  </w:style>
  <w:style w:type="character" w:customStyle="1" w:styleId="PrrafodelistaCar">
    <w:name w:val="Párrafo de lista Car"/>
    <w:link w:val="Prrafodelista"/>
    <w:uiPriority w:val="34"/>
    <w:locked/>
    <w:rsid w:val="009B4C49"/>
    <w:rPr>
      <w:rFonts w:eastAsia="Montserrat" w:cs="Montserrat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2b01a-8df0-404e-8128-7ec41abd708e">
      <Terms xmlns="http://schemas.microsoft.com/office/infopath/2007/PartnerControls"/>
    </lcf76f155ced4ddcb4097134ff3c332f>
    <TaxCatchAll xmlns="0ca39bbb-ac12-41d8-aea4-8a4a22d90c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4FFB49C9750C745B4D16EB5B1DEAFB4" ma:contentTypeVersion="14" ma:contentTypeDescription="Crear nuevo documento." ma:contentTypeScope="" ma:versionID="86127f7f445a2b8bc6cbb9a6fd9d2f0f">
  <xsd:schema xmlns:xsd="http://www.w3.org/2001/XMLSchema" xmlns:xs="http://www.w3.org/2001/XMLSchema" xmlns:p="http://schemas.microsoft.com/office/2006/metadata/properties" xmlns:ns2="a182b01a-8df0-404e-8128-7ec41abd708e" xmlns:ns3="0ca39bbb-ac12-41d8-aea4-8a4a22d90cb8" targetNamespace="http://schemas.microsoft.com/office/2006/metadata/properties" ma:root="true" ma:fieldsID="90e9bdb3c7fe31a97bb571341001e582" ns2:_="" ns3:_="">
    <xsd:import namespace="a182b01a-8df0-404e-8128-7ec41abd708e"/>
    <xsd:import namespace="0ca39bbb-ac12-41d8-aea4-8a4a22d90c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b01a-8df0-404e-8128-7ec41abd70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91666b-d3b2-4b10-828f-5e7f34bfbc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39bbb-ac12-41d8-aea4-8a4a22d90cb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01d1166-1487-470c-9ccd-f339e640a6a6}" ma:internalName="TaxCatchAll" ma:showField="CatchAllData" ma:web="0ca39bbb-ac12-41d8-aea4-8a4a22d90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2F699B-2F68-49A6-A38F-2C8FFB8B0B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8D0F89-D692-462F-A64A-92286DCAEA0D}">
  <ds:schemaRefs>
    <ds:schemaRef ds:uri="http://schemas.microsoft.com/office/2006/metadata/properties"/>
    <ds:schemaRef ds:uri="http://schemas.microsoft.com/office/infopath/2007/PartnerControls"/>
    <ds:schemaRef ds:uri="a182b01a-8df0-404e-8128-7ec41abd708e"/>
    <ds:schemaRef ds:uri="0ca39bbb-ac12-41d8-aea4-8a4a22d90cb8"/>
  </ds:schemaRefs>
</ds:datastoreItem>
</file>

<file path=customXml/itemProps3.xml><?xml version="1.0" encoding="utf-8"?>
<ds:datastoreItem xmlns:ds="http://schemas.openxmlformats.org/officeDocument/2006/customXml" ds:itemID="{ED623EA4-8BDE-47CE-805D-B5C302E93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2b01a-8df0-404e-8128-7ec41abd708e"/>
    <ds:schemaRef ds:uri="0ca39bbb-ac12-41d8-aea4-8a4a22d90c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1095</Words>
  <Characters>6023</Characters>
  <Application>Microsoft Office Word</Application>
  <DocSecurity>0</DocSecurity>
  <Lines>50</Lines>
  <Paragraphs>14</Paragraphs>
  <ScaleCrop>false</ScaleCrop>
  <Manager/>
  <Company/>
  <LinksUpToDate>false</LinksUpToDate>
  <CharactersWithSpaces>7104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</dc:creator>
  <cp:keywords/>
  <cp:lastModifiedBy>Lola Verde</cp:lastModifiedBy>
  <cp:revision>69</cp:revision>
  <dcterms:created xsi:type="dcterms:W3CDTF">2013-12-23T23:15:00Z</dcterms:created>
  <dcterms:modified xsi:type="dcterms:W3CDTF">2026-06-03T13:00:00Z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0x01010014FFB49C9750C745B4D16EB5B1DEAFB4</vt:lpwstr>
  </property>
  <property fmtid="{D5CDD505-2E9C-101B-9397-08002B2CF9AE}" pid="3" name="MediaServiceImageTags">
    <vt:lpwstr/>
  </property>
</Properties>
</file>